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DEE77" w14:textId="77777777" w:rsidR="002653C2" w:rsidRPr="006A39D5" w:rsidRDefault="002653C2" w:rsidP="006A39D5">
      <w:pPr>
        <w:pStyle w:val="Heading1"/>
        <w:keepNext w:val="0"/>
        <w:keepLines w:val="0"/>
        <w:suppressAutoHyphens/>
        <w:spacing w:before="0" w:line="240" w:lineRule="auto"/>
        <w:jc w:val="both"/>
        <w:rPr>
          <w:rFonts w:ascii="Verdana" w:hAnsi="Verdana"/>
          <w:bCs w:val="0"/>
          <w:color w:val="000000"/>
          <w:spacing w:val="-4"/>
          <w:sz w:val="32"/>
          <w:lang w:val="es-AR"/>
        </w:rPr>
      </w:pPr>
      <w:r w:rsidRPr="006A39D5">
        <w:rPr>
          <w:rFonts w:ascii="Verdana" w:hAnsi="Verdana"/>
          <w:bCs w:val="0"/>
          <w:color w:val="000000"/>
          <w:sz w:val="32"/>
          <w:lang w:val="es-AR"/>
        </w:rPr>
        <w:t>La</w:t>
      </w:r>
      <w:r w:rsidRPr="006A39D5">
        <w:rPr>
          <w:rFonts w:ascii="Verdana" w:hAnsi="Verdana"/>
          <w:bCs w:val="0"/>
          <w:color w:val="000000"/>
          <w:spacing w:val="1"/>
          <w:sz w:val="32"/>
          <w:lang w:val="es-AR"/>
        </w:rPr>
        <w:t xml:space="preserve"> </w:t>
      </w:r>
      <w:r w:rsidRPr="006A39D5">
        <w:rPr>
          <w:rFonts w:ascii="Verdana" w:hAnsi="Verdana"/>
          <w:bCs w:val="0"/>
          <w:color w:val="000000"/>
          <w:sz w:val="32"/>
          <w:lang w:val="es-AR"/>
        </w:rPr>
        <w:t>noche</w:t>
      </w:r>
      <w:r w:rsidRPr="006A39D5">
        <w:rPr>
          <w:rFonts w:ascii="Verdana" w:hAnsi="Verdana"/>
          <w:bCs w:val="0"/>
          <w:color w:val="000000"/>
          <w:spacing w:val="4"/>
          <w:sz w:val="32"/>
          <w:lang w:val="es-AR"/>
        </w:rPr>
        <w:t xml:space="preserve"> </w:t>
      </w:r>
      <w:r w:rsidRPr="006A39D5">
        <w:rPr>
          <w:rFonts w:ascii="Verdana" w:hAnsi="Verdana"/>
          <w:bCs w:val="0"/>
          <w:color w:val="000000"/>
          <w:sz w:val="32"/>
          <w:lang w:val="es-AR"/>
        </w:rPr>
        <w:t>de</w:t>
      </w:r>
      <w:r w:rsidRPr="006A39D5">
        <w:rPr>
          <w:rFonts w:ascii="Verdana" w:hAnsi="Verdana"/>
          <w:bCs w:val="0"/>
          <w:color w:val="000000"/>
          <w:spacing w:val="2"/>
          <w:sz w:val="32"/>
          <w:lang w:val="es-AR"/>
        </w:rPr>
        <w:t xml:space="preserve"> </w:t>
      </w:r>
      <w:r w:rsidRPr="006A39D5">
        <w:rPr>
          <w:rFonts w:ascii="Verdana" w:hAnsi="Verdana"/>
          <w:bCs w:val="0"/>
          <w:color w:val="000000"/>
          <w:sz w:val="32"/>
          <w:lang w:val="es-AR"/>
        </w:rPr>
        <w:t>los</w:t>
      </w:r>
      <w:r w:rsidRPr="006A39D5">
        <w:rPr>
          <w:rFonts w:ascii="Verdana" w:hAnsi="Verdana"/>
          <w:bCs w:val="0"/>
          <w:color w:val="000000"/>
          <w:spacing w:val="2"/>
          <w:sz w:val="32"/>
          <w:lang w:val="es-AR"/>
        </w:rPr>
        <w:t xml:space="preserve"> </w:t>
      </w:r>
      <w:r w:rsidRPr="006A39D5">
        <w:rPr>
          <w:rFonts w:ascii="Verdana" w:hAnsi="Verdana"/>
          <w:bCs w:val="0"/>
          <w:color w:val="000000"/>
          <w:spacing w:val="-4"/>
          <w:sz w:val="32"/>
          <w:lang w:val="es-AR"/>
        </w:rPr>
        <w:t>dones</w:t>
      </w:r>
    </w:p>
    <w:p w14:paraId="489967EE" w14:textId="77777777" w:rsidR="002B2EC7" w:rsidRPr="006A39D5" w:rsidRDefault="002B2EC7" w:rsidP="006A39D5">
      <w:pPr>
        <w:suppressAutoHyphens/>
        <w:spacing w:after="0" w:line="240" w:lineRule="auto"/>
        <w:jc w:val="both"/>
        <w:rPr>
          <w:rFonts w:ascii="Verdana" w:hAnsi="Verdana"/>
          <w:color w:val="000000"/>
          <w:sz w:val="24"/>
          <w:lang w:val="es-AR"/>
        </w:rPr>
      </w:pPr>
      <w:r w:rsidRPr="006A39D5">
        <w:rPr>
          <w:rFonts w:ascii="Verdana" w:hAnsi="Verdana"/>
          <w:color w:val="000000"/>
          <w:sz w:val="24"/>
          <w:lang w:val="es-AR"/>
        </w:rPr>
        <w:t>Jorge</w:t>
      </w:r>
      <w:r w:rsidRPr="006A39D5">
        <w:rPr>
          <w:rFonts w:ascii="Verdana" w:hAnsi="Verdana"/>
          <w:color w:val="000000"/>
          <w:spacing w:val="-11"/>
          <w:sz w:val="24"/>
          <w:lang w:val="es-AR"/>
        </w:rPr>
        <w:t xml:space="preserve"> </w:t>
      </w:r>
      <w:r w:rsidRPr="006A39D5">
        <w:rPr>
          <w:rFonts w:ascii="Verdana" w:hAnsi="Verdana"/>
          <w:color w:val="000000"/>
          <w:sz w:val="24"/>
          <w:lang w:val="es-AR"/>
        </w:rPr>
        <w:t>Luis</w:t>
      </w:r>
      <w:r w:rsidRPr="006A39D5">
        <w:rPr>
          <w:rFonts w:ascii="Verdana" w:hAnsi="Verdana"/>
          <w:color w:val="000000"/>
          <w:spacing w:val="-11"/>
          <w:sz w:val="24"/>
          <w:lang w:val="es-AR"/>
        </w:rPr>
        <w:t xml:space="preserve"> </w:t>
      </w:r>
      <w:r w:rsidRPr="006A39D5">
        <w:rPr>
          <w:rFonts w:ascii="Verdana" w:hAnsi="Verdana"/>
          <w:color w:val="000000"/>
          <w:spacing w:val="-2"/>
          <w:sz w:val="24"/>
          <w:lang w:val="es-AR"/>
        </w:rPr>
        <w:t>Borges</w:t>
      </w:r>
    </w:p>
    <w:p w14:paraId="1981F5CB" w14:textId="77777777" w:rsidR="002653C2" w:rsidRPr="006A39D5" w:rsidRDefault="002653C2" w:rsidP="006A39D5">
      <w:pPr>
        <w:pStyle w:val="Heading1"/>
        <w:keepNext w:val="0"/>
        <w:keepLines w:val="0"/>
        <w:suppressAutoHyphens/>
        <w:spacing w:before="0" w:line="240" w:lineRule="auto"/>
        <w:ind w:firstLine="283"/>
        <w:jc w:val="both"/>
        <w:rPr>
          <w:rFonts w:ascii="Verdana" w:hAnsi="Verdana"/>
          <w:b w:val="0"/>
          <w:bCs w:val="0"/>
          <w:color w:val="000000"/>
          <w:sz w:val="20"/>
          <w:lang w:val="es-AR"/>
        </w:rPr>
      </w:pPr>
    </w:p>
    <w:p w14:paraId="29BF26D1"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En</w:t>
      </w:r>
      <w:r w:rsidRPr="006A39D5">
        <w:rPr>
          <w:rFonts w:ascii="Verdana" w:hAnsi="Verdana"/>
          <w:color w:val="000000"/>
          <w:spacing w:val="6"/>
          <w:sz w:val="20"/>
          <w:lang w:val="es-AR"/>
        </w:rPr>
        <w:t xml:space="preserve"> </w:t>
      </w:r>
      <w:r w:rsidRPr="006A39D5">
        <w:rPr>
          <w:rFonts w:ascii="Verdana" w:hAnsi="Verdana"/>
          <w:color w:val="000000"/>
          <w:sz w:val="20"/>
          <w:lang w:val="es-AR"/>
        </w:rPr>
        <w:t>la</w:t>
      </w:r>
      <w:r w:rsidRPr="006A39D5">
        <w:rPr>
          <w:rFonts w:ascii="Verdana" w:hAnsi="Verdana"/>
          <w:color w:val="000000"/>
          <w:spacing w:val="6"/>
          <w:sz w:val="20"/>
          <w:lang w:val="es-AR"/>
        </w:rPr>
        <w:t xml:space="preserve"> </w:t>
      </w:r>
      <w:r w:rsidRPr="006A39D5">
        <w:rPr>
          <w:rFonts w:ascii="Verdana" w:hAnsi="Verdana"/>
          <w:color w:val="000000"/>
          <w:sz w:val="20"/>
          <w:lang w:val="es-AR"/>
        </w:rPr>
        <w:t>antigua</w:t>
      </w:r>
      <w:r w:rsidRPr="006A39D5">
        <w:rPr>
          <w:rFonts w:ascii="Verdana" w:hAnsi="Verdana"/>
          <w:color w:val="000000"/>
          <w:spacing w:val="5"/>
          <w:sz w:val="20"/>
          <w:lang w:val="es-AR"/>
        </w:rPr>
        <w:t xml:space="preserve"> </w:t>
      </w:r>
      <w:r w:rsidRPr="006A39D5">
        <w:rPr>
          <w:rFonts w:ascii="Verdana" w:hAnsi="Verdana"/>
          <w:color w:val="000000"/>
          <w:sz w:val="20"/>
          <w:lang w:val="es-AR"/>
        </w:rPr>
        <w:t>Confitería</w:t>
      </w:r>
      <w:r w:rsidRPr="006A39D5">
        <w:rPr>
          <w:rFonts w:ascii="Verdana" w:hAnsi="Verdana"/>
          <w:color w:val="000000"/>
          <w:spacing w:val="8"/>
          <w:sz w:val="20"/>
          <w:lang w:val="es-AR"/>
        </w:rPr>
        <w:t xml:space="preserve"> </w:t>
      </w:r>
      <w:r w:rsidRPr="006A39D5">
        <w:rPr>
          <w:rFonts w:ascii="Verdana" w:hAnsi="Verdana"/>
          <w:color w:val="000000"/>
          <w:sz w:val="20"/>
          <w:lang w:val="es-AR"/>
        </w:rPr>
        <w:t>del</w:t>
      </w:r>
      <w:r w:rsidRPr="006A39D5">
        <w:rPr>
          <w:rFonts w:ascii="Verdana" w:hAnsi="Verdana"/>
          <w:color w:val="000000"/>
          <w:spacing w:val="5"/>
          <w:sz w:val="20"/>
          <w:lang w:val="es-AR"/>
        </w:rPr>
        <w:t xml:space="preserve"> </w:t>
      </w:r>
      <w:r w:rsidRPr="006A39D5">
        <w:rPr>
          <w:rFonts w:ascii="Verdana" w:hAnsi="Verdana"/>
          <w:color w:val="000000"/>
          <w:sz w:val="20"/>
          <w:lang w:val="es-AR"/>
        </w:rPr>
        <w:t>Águila,</w:t>
      </w:r>
      <w:r w:rsidRPr="006A39D5">
        <w:rPr>
          <w:rFonts w:ascii="Verdana" w:hAnsi="Verdana"/>
          <w:color w:val="000000"/>
          <w:spacing w:val="8"/>
          <w:sz w:val="20"/>
          <w:lang w:val="es-AR"/>
        </w:rPr>
        <w:t xml:space="preserve"> </w:t>
      </w:r>
      <w:r w:rsidRPr="006A39D5">
        <w:rPr>
          <w:rFonts w:ascii="Verdana" w:hAnsi="Verdana"/>
          <w:color w:val="000000"/>
          <w:sz w:val="20"/>
          <w:lang w:val="es-AR"/>
        </w:rPr>
        <w:t>en</w:t>
      </w:r>
      <w:r w:rsidRPr="006A39D5">
        <w:rPr>
          <w:rFonts w:ascii="Verdana" w:hAnsi="Verdana"/>
          <w:color w:val="000000"/>
          <w:spacing w:val="6"/>
          <w:sz w:val="20"/>
          <w:lang w:val="es-AR"/>
        </w:rPr>
        <w:t xml:space="preserve"> </w:t>
      </w:r>
      <w:r w:rsidRPr="006A39D5">
        <w:rPr>
          <w:rFonts w:ascii="Verdana" w:hAnsi="Verdana"/>
          <w:color w:val="000000"/>
          <w:sz w:val="20"/>
          <w:lang w:val="es-AR"/>
        </w:rPr>
        <w:t>Florida</w:t>
      </w:r>
      <w:r w:rsidRPr="006A39D5">
        <w:rPr>
          <w:rFonts w:ascii="Verdana" w:hAnsi="Verdana"/>
          <w:color w:val="000000"/>
          <w:spacing w:val="8"/>
          <w:sz w:val="20"/>
          <w:lang w:val="es-AR"/>
        </w:rPr>
        <w:t xml:space="preserve"> </w:t>
      </w:r>
      <w:r w:rsidRPr="006A39D5">
        <w:rPr>
          <w:rFonts w:ascii="Verdana" w:hAnsi="Verdana"/>
          <w:color w:val="000000"/>
          <w:sz w:val="20"/>
          <w:lang w:val="es-AR"/>
        </w:rPr>
        <w:t>a</w:t>
      </w:r>
      <w:r w:rsidRPr="006A39D5">
        <w:rPr>
          <w:rFonts w:ascii="Verdana" w:hAnsi="Verdana"/>
          <w:color w:val="000000"/>
          <w:spacing w:val="8"/>
          <w:sz w:val="20"/>
          <w:lang w:val="es-AR"/>
        </w:rPr>
        <w:t xml:space="preserve"> </w:t>
      </w:r>
      <w:r w:rsidRPr="006A39D5">
        <w:rPr>
          <w:rFonts w:ascii="Verdana" w:hAnsi="Verdana"/>
          <w:color w:val="000000"/>
          <w:sz w:val="20"/>
          <w:lang w:val="es-AR"/>
        </w:rPr>
        <w:t>la</w:t>
      </w:r>
      <w:r w:rsidRPr="006A39D5">
        <w:rPr>
          <w:rFonts w:ascii="Verdana" w:hAnsi="Verdana"/>
          <w:color w:val="000000"/>
          <w:spacing w:val="8"/>
          <w:sz w:val="20"/>
          <w:lang w:val="es-AR"/>
        </w:rPr>
        <w:t xml:space="preserve"> </w:t>
      </w:r>
      <w:r w:rsidRPr="006A39D5">
        <w:rPr>
          <w:rFonts w:ascii="Verdana" w:hAnsi="Verdana"/>
          <w:color w:val="000000"/>
          <w:sz w:val="20"/>
          <w:lang w:val="es-AR"/>
        </w:rPr>
        <w:t>altura</w:t>
      </w:r>
      <w:r w:rsidRPr="006A39D5">
        <w:rPr>
          <w:rFonts w:ascii="Verdana" w:hAnsi="Verdana"/>
          <w:color w:val="000000"/>
          <w:spacing w:val="5"/>
          <w:sz w:val="20"/>
          <w:lang w:val="es-AR"/>
        </w:rPr>
        <w:t xml:space="preserve"> </w:t>
      </w:r>
      <w:r w:rsidRPr="006A39D5">
        <w:rPr>
          <w:rFonts w:ascii="Verdana" w:hAnsi="Verdana"/>
          <w:color w:val="000000"/>
          <w:sz w:val="20"/>
          <w:lang w:val="es-AR"/>
        </w:rPr>
        <w:t>de</w:t>
      </w:r>
      <w:r w:rsidRPr="006A39D5">
        <w:rPr>
          <w:rFonts w:ascii="Verdana" w:hAnsi="Verdana"/>
          <w:color w:val="000000"/>
          <w:spacing w:val="8"/>
          <w:sz w:val="20"/>
          <w:lang w:val="es-AR"/>
        </w:rPr>
        <w:t xml:space="preserve"> </w:t>
      </w:r>
      <w:r w:rsidRPr="006A39D5">
        <w:rPr>
          <w:rFonts w:ascii="Verdana" w:hAnsi="Verdana"/>
          <w:color w:val="000000"/>
          <w:sz w:val="20"/>
          <w:lang w:val="es-AR"/>
        </w:rPr>
        <w:t>Piedad,</w:t>
      </w:r>
      <w:r w:rsidRPr="006A39D5">
        <w:rPr>
          <w:rFonts w:ascii="Verdana" w:hAnsi="Verdana"/>
          <w:color w:val="000000"/>
          <w:spacing w:val="7"/>
          <w:sz w:val="20"/>
          <w:lang w:val="es-AR"/>
        </w:rPr>
        <w:t xml:space="preserve"> </w:t>
      </w:r>
      <w:r w:rsidRPr="006A39D5">
        <w:rPr>
          <w:rFonts w:ascii="Verdana" w:hAnsi="Verdana"/>
          <w:color w:val="000000"/>
          <w:sz w:val="20"/>
          <w:lang w:val="es-AR"/>
        </w:rPr>
        <w:t>oímos</w:t>
      </w:r>
      <w:r w:rsidRPr="006A39D5">
        <w:rPr>
          <w:rFonts w:ascii="Verdana" w:hAnsi="Verdana"/>
          <w:color w:val="000000"/>
          <w:spacing w:val="4"/>
          <w:sz w:val="20"/>
          <w:lang w:val="es-AR"/>
        </w:rPr>
        <w:t xml:space="preserve"> </w:t>
      </w:r>
      <w:r w:rsidRPr="006A39D5">
        <w:rPr>
          <w:rFonts w:ascii="Verdana" w:hAnsi="Verdana"/>
          <w:color w:val="000000"/>
          <w:sz w:val="20"/>
          <w:lang w:val="es-AR"/>
        </w:rPr>
        <w:t>la</w:t>
      </w:r>
      <w:r w:rsidRPr="006A39D5">
        <w:rPr>
          <w:rFonts w:ascii="Verdana" w:hAnsi="Verdana"/>
          <w:color w:val="000000"/>
          <w:spacing w:val="7"/>
          <w:sz w:val="20"/>
          <w:lang w:val="es-AR"/>
        </w:rPr>
        <w:t xml:space="preserve"> </w:t>
      </w:r>
      <w:r w:rsidRPr="006A39D5">
        <w:rPr>
          <w:rFonts w:ascii="Verdana" w:hAnsi="Verdana"/>
          <w:color w:val="000000"/>
          <w:spacing w:val="-2"/>
          <w:sz w:val="20"/>
          <w:lang w:val="es-AR"/>
        </w:rPr>
        <w:t>historia.</w:t>
      </w:r>
    </w:p>
    <w:p w14:paraId="2540F100"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Se</w:t>
      </w:r>
      <w:r w:rsidRPr="006A39D5">
        <w:rPr>
          <w:rFonts w:ascii="Verdana" w:hAnsi="Verdana"/>
          <w:color w:val="000000"/>
          <w:spacing w:val="26"/>
          <w:sz w:val="20"/>
          <w:lang w:val="es-AR"/>
        </w:rPr>
        <w:t xml:space="preserve"> </w:t>
      </w:r>
      <w:r w:rsidRPr="006A39D5">
        <w:rPr>
          <w:rFonts w:ascii="Verdana" w:hAnsi="Verdana"/>
          <w:color w:val="000000"/>
          <w:sz w:val="20"/>
          <w:lang w:val="es-AR"/>
        </w:rPr>
        <w:t>debatía</w:t>
      </w:r>
      <w:r w:rsidRPr="006A39D5">
        <w:rPr>
          <w:rFonts w:ascii="Verdana" w:hAnsi="Verdana"/>
          <w:color w:val="000000"/>
          <w:spacing w:val="27"/>
          <w:sz w:val="20"/>
          <w:lang w:val="es-AR"/>
        </w:rPr>
        <w:t xml:space="preserve"> </w:t>
      </w:r>
      <w:r w:rsidRPr="006A39D5">
        <w:rPr>
          <w:rFonts w:ascii="Verdana" w:hAnsi="Verdana"/>
          <w:color w:val="000000"/>
          <w:sz w:val="20"/>
          <w:lang w:val="es-AR"/>
        </w:rPr>
        <w:t>el</w:t>
      </w:r>
      <w:r w:rsidRPr="006A39D5">
        <w:rPr>
          <w:rFonts w:ascii="Verdana" w:hAnsi="Verdana"/>
          <w:color w:val="000000"/>
          <w:spacing w:val="26"/>
          <w:sz w:val="20"/>
          <w:lang w:val="es-AR"/>
        </w:rPr>
        <w:t xml:space="preserve"> </w:t>
      </w:r>
      <w:r w:rsidRPr="006A39D5">
        <w:rPr>
          <w:rFonts w:ascii="Verdana" w:hAnsi="Verdana"/>
          <w:color w:val="000000"/>
          <w:sz w:val="20"/>
          <w:lang w:val="es-AR"/>
        </w:rPr>
        <w:t>problema</w:t>
      </w:r>
      <w:r w:rsidRPr="006A39D5">
        <w:rPr>
          <w:rFonts w:ascii="Verdana" w:hAnsi="Verdana"/>
          <w:color w:val="000000"/>
          <w:spacing w:val="26"/>
          <w:sz w:val="20"/>
          <w:lang w:val="es-AR"/>
        </w:rPr>
        <w:t xml:space="preserve"> </w:t>
      </w:r>
      <w:r w:rsidRPr="006A39D5">
        <w:rPr>
          <w:rFonts w:ascii="Verdana" w:hAnsi="Verdana"/>
          <w:color w:val="000000"/>
          <w:sz w:val="20"/>
          <w:lang w:val="es-AR"/>
        </w:rPr>
        <w:t>del</w:t>
      </w:r>
      <w:r w:rsidRPr="006A39D5">
        <w:rPr>
          <w:rFonts w:ascii="Verdana" w:hAnsi="Verdana"/>
          <w:color w:val="000000"/>
          <w:spacing w:val="27"/>
          <w:sz w:val="20"/>
          <w:lang w:val="es-AR"/>
        </w:rPr>
        <w:t xml:space="preserve"> </w:t>
      </w:r>
      <w:r w:rsidRPr="006A39D5">
        <w:rPr>
          <w:rFonts w:ascii="Verdana" w:hAnsi="Verdana"/>
          <w:color w:val="000000"/>
          <w:sz w:val="20"/>
          <w:lang w:val="es-AR"/>
        </w:rPr>
        <w:t>conocimiento.</w:t>
      </w:r>
      <w:r w:rsidRPr="006A39D5">
        <w:rPr>
          <w:rFonts w:ascii="Verdana" w:hAnsi="Verdana"/>
          <w:color w:val="000000"/>
          <w:spacing w:val="27"/>
          <w:sz w:val="20"/>
          <w:lang w:val="es-AR"/>
        </w:rPr>
        <w:t xml:space="preserve"> </w:t>
      </w:r>
      <w:r w:rsidRPr="006A39D5">
        <w:rPr>
          <w:rFonts w:ascii="Verdana" w:hAnsi="Verdana"/>
          <w:color w:val="000000"/>
          <w:sz w:val="20"/>
          <w:lang w:val="es-AR"/>
        </w:rPr>
        <w:t>Alguien</w:t>
      </w:r>
      <w:r w:rsidRPr="006A39D5">
        <w:rPr>
          <w:rFonts w:ascii="Verdana" w:hAnsi="Verdana"/>
          <w:color w:val="000000"/>
          <w:spacing w:val="26"/>
          <w:sz w:val="20"/>
          <w:lang w:val="es-AR"/>
        </w:rPr>
        <w:t xml:space="preserve"> </w:t>
      </w:r>
      <w:r w:rsidRPr="006A39D5">
        <w:rPr>
          <w:rFonts w:ascii="Verdana" w:hAnsi="Verdana"/>
          <w:color w:val="000000"/>
          <w:sz w:val="20"/>
          <w:lang w:val="es-AR"/>
        </w:rPr>
        <w:t>invocó</w:t>
      </w:r>
      <w:r w:rsidRPr="006A39D5">
        <w:rPr>
          <w:rFonts w:ascii="Verdana" w:hAnsi="Verdana"/>
          <w:color w:val="000000"/>
          <w:spacing w:val="27"/>
          <w:sz w:val="20"/>
          <w:lang w:val="es-AR"/>
        </w:rPr>
        <w:t xml:space="preserve"> </w:t>
      </w:r>
      <w:r w:rsidRPr="006A39D5">
        <w:rPr>
          <w:rFonts w:ascii="Verdana" w:hAnsi="Verdana"/>
          <w:color w:val="000000"/>
          <w:sz w:val="20"/>
          <w:lang w:val="es-AR"/>
        </w:rPr>
        <w:t>la tesis platónica</w:t>
      </w:r>
      <w:r w:rsidRPr="006A39D5">
        <w:rPr>
          <w:rFonts w:ascii="Verdana" w:hAnsi="Verdana"/>
          <w:color w:val="000000"/>
          <w:spacing w:val="26"/>
          <w:sz w:val="20"/>
          <w:lang w:val="es-AR"/>
        </w:rPr>
        <w:t xml:space="preserve"> </w:t>
      </w:r>
      <w:r w:rsidRPr="006A39D5">
        <w:rPr>
          <w:rFonts w:ascii="Verdana" w:hAnsi="Verdana"/>
          <w:color w:val="000000"/>
          <w:sz w:val="20"/>
          <w:lang w:val="es-AR"/>
        </w:rPr>
        <w:t>de</w:t>
      </w:r>
      <w:r w:rsidRPr="006A39D5">
        <w:rPr>
          <w:rFonts w:ascii="Verdana" w:hAnsi="Verdana"/>
          <w:color w:val="000000"/>
          <w:spacing w:val="24"/>
          <w:sz w:val="20"/>
          <w:lang w:val="es-AR"/>
        </w:rPr>
        <w:t xml:space="preserve"> </w:t>
      </w:r>
      <w:r w:rsidRPr="006A39D5">
        <w:rPr>
          <w:rFonts w:ascii="Verdana" w:hAnsi="Verdana"/>
          <w:color w:val="000000"/>
          <w:sz w:val="20"/>
          <w:lang w:val="es-AR"/>
        </w:rPr>
        <w:t>que</w:t>
      </w:r>
      <w:r w:rsidRPr="006A39D5">
        <w:rPr>
          <w:rFonts w:ascii="Verdana" w:hAnsi="Verdana"/>
          <w:color w:val="000000"/>
          <w:spacing w:val="26"/>
          <w:sz w:val="20"/>
          <w:lang w:val="es-AR"/>
        </w:rPr>
        <w:t xml:space="preserve"> </w:t>
      </w:r>
      <w:r w:rsidRPr="006A39D5">
        <w:rPr>
          <w:rFonts w:ascii="Verdana" w:hAnsi="Verdana"/>
          <w:color w:val="000000"/>
          <w:sz w:val="20"/>
          <w:lang w:val="es-AR"/>
        </w:rPr>
        <w:t>ya todo lo hemos visto en un orbe anterior, de suerte que conocer es reconocer; mi padre, creo, dijo que Bacon había escrito que si aprender es recordar, ignorar es de hecho haber olvidado. Otro interlocutor, un señor de edad, que estaría un poco perdido en esa metafísica, se resolvió a tomar la palabra. Dijo con lenta seguridad:</w:t>
      </w:r>
    </w:p>
    <w:p w14:paraId="476A5502"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—No acabo de entender lo de los arquetipos platónicos. Nadie recuerda la primera vez que vio el amarillo o el negro o la primera vez que le tomó el gusto a una fruta, acaso porque era muy chico y no podía saber que inauguraba una serie muy larga. Por</w:t>
      </w:r>
    </w:p>
    <w:p w14:paraId="554BF68E"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supuesto, hay otras primeras veces que nadie olvida. Yo les podría contar lo que me dejó cierta noche que suelo traer a la memoria, la del treinta de abril del 74.</w:t>
      </w:r>
    </w:p>
    <w:p w14:paraId="5E3E94B4"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“Los veraneos de antes eran más largos, pero no sé por qué nos demoramos hasta esa fecha en el establecimiento de unos primos, los Dorna, a unas escasas leguas de Lobos.</w:t>
      </w:r>
      <w:r w:rsidRPr="006A39D5">
        <w:rPr>
          <w:rFonts w:ascii="Verdana" w:hAnsi="Verdana"/>
          <w:color w:val="000000"/>
          <w:spacing w:val="40"/>
          <w:sz w:val="20"/>
          <w:lang w:val="es-AR"/>
        </w:rPr>
        <w:t xml:space="preserve"> </w:t>
      </w:r>
      <w:r w:rsidRPr="006A39D5">
        <w:rPr>
          <w:rFonts w:ascii="Verdana" w:hAnsi="Verdana"/>
          <w:color w:val="000000"/>
          <w:sz w:val="20"/>
          <w:lang w:val="es-AR"/>
        </w:rPr>
        <w:t>Por</w:t>
      </w:r>
      <w:r w:rsidRPr="006A39D5">
        <w:rPr>
          <w:rFonts w:ascii="Verdana" w:hAnsi="Verdana"/>
          <w:color w:val="000000"/>
          <w:spacing w:val="19"/>
          <w:sz w:val="20"/>
          <w:lang w:val="es-AR"/>
        </w:rPr>
        <w:t xml:space="preserve"> </w:t>
      </w:r>
      <w:r w:rsidRPr="006A39D5">
        <w:rPr>
          <w:rFonts w:ascii="Verdana" w:hAnsi="Verdana"/>
          <w:color w:val="000000"/>
          <w:sz w:val="20"/>
          <w:lang w:val="es-AR"/>
        </w:rPr>
        <w:t>aquel</w:t>
      </w:r>
      <w:r w:rsidRPr="006A39D5">
        <w:rPr>
          <w:rFonts w:ascii="Verdana" w:hAnsi="Verdana"/>
          <w:color w:val="000000"/>
          <w:spacing w:val="19"/>
          <w:sz w:val="20"/>
          <w:lang w:val="es-AR"/>
        </w:rPr>
        <w:t xml:space="preserve"> </w:t>
      </w:r>
      <w:r w:rsidRPr="006A39D5">
        <w:rPr>
          <w:rFonts w:ascii="Verdana" w:hAnsi="Verdana"/>
          <w:color w:val="000000"/>
          <w:sz w:val="20"/>
          <w:lang w:val="es-AR"/>
        </w:rPr>
        <w:t>tiempo,</w:t>
      </w:r>
      <w:r w:rsidRPr="006A39D5">
        <w:rPr>
          <w:rFonts w:ascii="Verdana" w:hAnsi="Verdana"/>
          <w:color w:val="000000"/>
          <w:spacing w:val="19"/>
          <w:sz w:val="20"/>
          <w:lang w:val="es-AR"/>
        </w:rPr>
        <w:t xml:space="preserve"> </w:t>
      </w:r>
      <w:r w:rsidRPr="006A39D5">
        <w:rPr>
          <w:rFonts w:ascii="Verdana" w:hAnsi="Verdana"/>
          <w:color w:val="000000"/>
          <w:sz w:val="20"/>
          <w:lang w:val="es-AR"/>
        </w:rPr>
        <w:t>uno</w:t>
      </w:r>
      <w:r w:rsidRPr="006A39D5">
        <w:rPr>
          <w:rFonts w:ascii="Verdana" w:hAnsi="Verdana"/>
          <w:color w:val="000000"/>
          <w:spacing w:val="19"/>
          <w:sz w:val="20"/>
          <w:lang w:val="es-AR"/>
        </w:rPr>
        <w:t xml:space="preserve"> </w:t>
      </w:r>
      <w:r w:rsidRPr="006A39D5">
        <w:rPr>
          <w:rFonts w:ascii="Verdana" w:hAnsi="Verdana"/>
          <w:color w:val="000000"/>
          <w:sz w:val="20"/>
          <w:lang w:val="es-AR"/>
        </w:rPr>
        <w:t>de</w:t>
      </w:r>
      <w:r w:rsidRPr="006A39D5">
        <w:rPr>
          <w:rFonts w:ascii="Verdana" w:hAnsi="Verdana"/>
          <w:color w:val="000000"/>
          <w:spacing w:val="18"/>
          <w:sz w:val="20"/>
          <w:lang w:val="es-AR"/>
        </w:rPr>
        <w:t xml:space="preserve"> </w:t>
      </w:r>
      <w:r w:rsidRPr="006A39D5">
        <w:rPr>
          <w:rFonts w:ascii="Verdana" w:hAnsi="Verdana"/>
          <w:color w:val="000000"/>
          <w:sz w:val="20"/>
          <w:lang w:val="es-AR"/>
        </w:rPr>
        <w:t>los</w:t>
      </w:r>
      <w:r w:rsidRPr="006A39D5">
        <w:rPr>
          <w:rFonts w:ascii="Verdana" w:hAnsi="Verdana"/>
          <w:color w:val="000000"/>
          <w:spacing w:val="19"/>
          <w:sz w:val="20"/>
          <w:lang w:val="es-AR"/>
        </w:rPr>
        <w:t xml:space="preserve"> </w:t>
      </w:r>
      <w:r w:rsidRPr="006A39D5">
        <w:rPr>
          <w:rFonts w:ascii="Verdana" w:hAnsi="Verdana"/>
          <w:color w:val="000000"/>
          <w:sz w:val="20"/>
          <w:lang w:val="es-AR"/>
        </w:rPr>
        <w:t>peones,</w:t>
      </w:r>
      <w:r w:rsidRPr="006A39D5">
        <w:rPr>
          <w:rFonts w:ascii="Verdana" w:hAnsi="Verdana"/>
          <w:color w:val="000000"/>
          <w:spacing w:val="21"/>
          <w:sz w:val="20"/>
          <w:lang w:val="es-AR"/>
        </w:rPr>
        <w:t xml:space="preserve"> </w:t>
      </w:r>
      <w:r w:rsidRPr="006A39D5">
        <w:rPr>
          <w:rFonts w:ascii="Verdana" w:hAnsi="Verdana"/>
          <w:color w:val="000000"/>
          <w:sz w:val="20"/>
          <w:lang w:val="es-AR"/>
        </w:rPr>
        <w:t>Rufino,</w:t>
      </w:r>
      <w:r w:rsidRPr="006A39D5">
        <w:rPr>
          <w:rFonts w:ascii="Verdana" w:hAnsi="Verdana"/>
          <w:color w:val="000000"/>
          <w:spacing w:val="22"/>
          <w:sz w:val="20"/>
          <w:lang w:val="es-AR"/>
        </w:rPr>
        <w:t xml:space="preserve"> </w:t>
      </w:r>
      <w:r w:rsidRPr="006A39D5">
        <w:rPr>
          <w:rFonts w:ascii="Verdana" w:hAnsi="Verdana"/>
          <w:color w:val="000000"/>
          <w:sz w:val="20"/>
          <w:lang w:val="es-AR"/>
        </w:rPr>
        <w:t>me</w:t>
      </w:r>
      <w:r w:rsidRPr="006A39D5">
        <w:rPr>
          <w:rFonts w:ascii="Verdana" w:hAnsi="Verdana"/>
          <w:color w:val="000000"/>
          <w:spacing w:val="21"/>
          <w:sz w:val="20"/>
          <w:lang w:val="es-AR"/>
        </w:rPr>
        <w:t xml:space="preserve"> </w:t>
      </w:r>
      <w:r w:rsidRPr="006A39D5">
        <w:rPr>
          <w:rFonts w:ascii="Verdana" w:hAnsi="Verdana"/>
          <w:color w:val="000000"/>
          <w:sz w:val="20"/>
          <w:lang w:val="es-AR"/>
        </w:rPr>
        <w:t>inició</w:t>
      </w:r>
      <w:r w:rsidRPr="006A39D5">
        <w:rPr>
          <w:rFonts w:ascii="Verdana" w:hAnsi="Verdana"/>
          <w:color w:val="000000"/>
          <w:spacing w:val="21"/>
          <w:sz w:val="20"/>
          <w:lang w:val="es-AR"/>
        </w:rPr>
        <w:t xml:space="preserve"> </w:t>
      </w:r>
      <w:r w:rsidRPr="006A39D5">
        <w:rPr>
          <w:rFonts w:ascii="Verdana" w:hAnsi="Verdana"/>
          <w:color w:val="000000"/>
          <w:sz w:val="20"/>
          <w:lang w:val="es-AR"/>
        </w:rPr>
        <w:t>en</w:t>
      </w:r>
      <w:r w:rsidRPr="006A39D5">
        <w:rPr>
          <w:rFonts w:ascii="Verdana" w:hAnsi="Verdana"/>
          <w:color w:val="000000"/>
          <w:spacing w:val="21"/>
          <w:sz w:val="20"/>
          <w:lang w:val="es-AR"/>
        </w:rPr>
        <w:t xml:space="preserve"> </w:t>
      </w:r>
      <w:r w:rsidRPr="006A39D5">
        <w:rPr>
          <w:rFonts w:ascii="Verdana" w:hAnsi="Verdana"/>
          <w:color w:val="000000"/>
          <w:sz w:val="20"/>
          <w:lang w:val="es-AR"/>
        </w:rPr>
        <w:t>las</w:t>
      </w:r>
      <w:r w:rsidRPr="006A39D5">
        <w:rPr>
          <w:rFonts w:ascii="Verdana" w:hAnsi="Verdana"/>
          <w:color w:val="000000"/>
          <w:spacing w:val="19"/>
          <w:sz w:val="20"/>
          <w:lang w:val="es-AR"/>
        </w:rPr>
        <w:t xml:space="preserve"> </w:t>
      </w:r>
      <w:r w:rsidRPr="006A39D5">
        <w:rPr>
          <w:rFonts w:ascii="Verdana" w:hAnsi="Verdana"/>
          <w:color w:val="000000"/>
          <w:sz w:val="20"/>
          <w:lang w:val="es-AR"/>
        </w:rPr>
        <w:t>cosas</w:t>
      </w:r>
      <w:r w:rsidRPr="006A39D5">
        <w:rPr>
          <w:rFonts w:ascii="Verdana" w:hAnsi="Verdana"/>
          <w:color w:val="000000"/>
          <w:spacing w:val="19"/>
          <w:sz w:val="20"/>
          <w:lang w:val="es-AR"/>
        </w:rPr>
        <w:t xml:space="preserve"> </w:t>
      </w:r>
      <w:r w:rsidRPr="006A39D5">
        <w:rPr>
          <w:rFonts w:ascii="Verdana" w:hAnsi="Verdana"/>
          <w:color w:val="000000"/>
          <w:sz w:val="20"/>
          <w:lang w:val="es-AR"/>
        </w:rPr>
        <w:t>de</w:t>
      </w:r>
      <w:r w:rsidRPr="006A39D5">
        <w:rPr>
          <w:rFonts w:ascii="Verdana" w:hAnsi="Verdana"/>
          <w:color w:val="000000"/>
          <w:spacing w:val="21"/>
          <w:sz w:val="20"/>
          <w:lang w:val="es-AR"/>
        </w:rPr>
        <w:t xml:space="preserve"> </w:t>
      </w:r>
      <w:r w:rsidRPr="006A39D5">
        <w:rPr>
          <w:rFonts w:ascii="Verdana" w:hAnsi="Verdana"/>
          <w:color w:val="000000"/>
          <w:sz w:val="20"/>
          <w:lang w:val="es-AR"/>
        </w:rPr>
        <w:t>campo.</w:t>
      </w:r>
      <w:r w:rsidRPr="006A39D5">
        <w:rPr>
          <w:rFonts w:ascii="Verdana" w:hAnsi="Verdana"/>
          <w:color w:val="000000"/>
          <w:spacing w:val="19"/>
          <w:sz w:val="20"/>
          <w:lang w:val="es-AR"/>
        </w:rPr>
        <w:t xml:space="preserve"> </w:t>
      </w:r>
      <w:r w:rsidRPr="006A39D5">
        <w:rPr>
          <w:rFonts w:ascii="Verdana" w:hAnsi="Verdana"/>
          <w:color w:val="000000"/>
          <w:sz w:val="20"/>
          <w:lang w:val="es-AR"/>
        </w:rPr>
        <w:t>Yo estaba por cumplir mis trece años; él era bastante mayor y tenía fama de animoso. Era</w:t>
      </w:r>
      <w:r w:rsidRPr="006A39D5">
        <w:rPr>
          <w:rFonts w:ascii="Verdana" w:hAnsi="Verdana"/>
          <w:color w:val="000000"/>
          <w:spacing w:val="40"/>
          <w:sz w:val="20"/>
          <w:lang w:val="es-AR"/>
        </w:rPr>
        <w:t xml:space="preserve"> </w:t>
      </w:r>
      <w:r w:rsidRPr="006A39D5">
        <w:rPr>
          <w:rFonts w:ascii="Verdana" w:hAnsi="Verdana"/>
          <w:color w:val="000000"/>
          <w:sz w:val="20"/>
          <w:lang w:val="es-AR"/>
        </w:rPr>
        <w:t>muy diestro; cuando jugaban a vistear el que quedaba con la cara tiznada era siempre el otro. Un viernes me propuso que el sábado a la noche fuéramos a divertirnos al pueblo.</w:t>
      </w:r>
      <w:r w:rsidRPr="006A39D5">
        <w:rPr>
          <w:rFonts w:ascii="Verdana" w:hAnsi="Verdana"/>
          <w:color w:val="000000"/>
          <w:spacing w:val="40"/>
          <w:sz w:val="20"/>
          <w:lang w:val="es-AR"/>
        </w:rPr>
        <w:t xml:space="preserve"> </w:t>
      </w:r>
      <w:r w:rsidRPr="006A39D5">
        <w:rPr>
          <w:rFonts w:ascii="Verdana" w:hAnsi="Verdana"/>
          <w:color w:val="000000"/>
          <w:sz w:val="20"/>
          <w:lang w:val="es-AR"/>
        </w:rPr>
        <w:t>Por supuesto accedí, sin saber muy bien de qué se trataba. Le previne que yo no sabía bailar;</w:t>
      </w:r>
      <w:r w:rsidRPr="006A39D5">
        <w:rPr>
          <w:rFonts w:ascii="Verdana" w:hAnsi="Verdana"/>
          <w:color w:val="000000"/>
          <w:spacing w:val="11"/>
          <w:sz w:val="20"/>
          <w:lang w:val="es-AR"/>
        </w:rPr>
        <w:t xml:space="preserve"> </w:t>
      </w:r>
      <w:r w:rsidRPr="006A39D5">
        <w:rPr>
          <w:rFonts w:ascii="Verdana" w:hAnsi="Verdana"/>
          <w:color w:val="000000"/>
          <w:sz w:val="20"/>
          <w:lang w:val="es-AR"/>
        </w:rPr>
        <w:t>me contestó que el baile se aprende fácil. Después de la comida, a eso de las siete</w:t>
      </w:r>
      <w:r w:rsidRPr="006A39D5">
        <w:rPr>
          <w:rFonts w:ascii="Verdana" w:hAnsi="Verdana"/>
          <w:color w:val="000000"/>
          <w:spacing w:val="80"/>
          <w:sz w:val="20"/>
          <w:lang w:val="es-AR"/>
        </w:rPr>
        <w:t xml:space="preserve"> </w:t>
      </w:r>
      <w:r w:rsidRPr="006A39D5">
        <w:rPr>
          <w:rFonts w:ascii="Verdana" w:hAnsi="Verdana"/>
          <w:color w:val="000000"/>
          <w:sz w:val="20"/>
          <w:lang w:val="es-AR"/>
        </w:rPr>
        <w:t>y</w:t>
      </w:r>
      <w:r w:rsidRPr="006A39D5">
        <w:rPr>
          <w:rFonts w:ascii="Verdana" w:hAnsi="Verdana"/>
          <w:color w:val="000000"/>
          <w:spacing w:val="23"/>
          <w:sz w:val="20"/>
          <w:lang w:val="es-AR"/>
        </w:rPr>
        <w:t xml:space="preserve"> </w:t>
      </w:r>
      <w:r w:rsidRPr="006A39D5">
        <w:rPr>
          <w:rFonts w:ascii="Verdana" w:hAnsi="Verdana"/>
          <w:color w:val="000000"/>
          <w:sz w:val="20"/>
          <w:lang w:val="es-AR"/>
        </w:rPr>
        <w:t>media,</w:t>
      </w:r>
      <w:r w:rsidRPr="006A39D5">
        <w:rPr>
          <w:rFonts w:ascii="Verdana" w:hAnsi="Verdana"/>
          <w:color w:val="000000"/>
          <w:spacing w:val="21"/>
          <w:sz w:val="20"/>
          <w:lang w:val="es-AR"/>
        </w:rPr>
        <w:t xml:space="preserve"> </w:t>
      </w:r>
      <w:r w:rsidRPr="006A39D5">
        <w:rPr>
          <w:rFonts w:ascii="Verdana" w:hAnsi="Verdana"/>
          <w:color w:val="000000"/>
          <w:sz w:val="20"/>
          <w:lang w:val="es-AR"/>
        </w:rPr>
        <w:t>salimos.</w:t>
      </w:r>
      <w:r w:rsidRPr="006A39D5">
        <w:rPr>
          <w:rFonts w:ascii="Verdana" w:hAnsi="Verdana"/>
          <w:color w:val="000000"/>
          <w:spacing w:val="22"/>
          <w:sz w:val="20"/>
          <w:lang w:val="es-AR"/>
        </w:rPr>
        <w:t xml:space="preserve"> </w:t>
      </w:r>
      <w:r w:rsidRPr="006A39D5">
        <w:rPr>
          <w:rFonts w:ascii="Verdana" w:hAnsi="Verdana"/>
          <w:color w:val="000000"/>
          <w:sz w:val="20"/>
          <w:lang w:val="es-AR"/>
        </w:rPr>
        <w:t>Rufino</w:t>
      </w:r>
      <w:r w:rsidRPr="006A39D5">
        <w:rPr>
          <w:rFonts w:ascii="Verdana" w:hAnsi="Verdana"/>
          <w:color w:val="000000"/>
          <w:spacing w:val="22"/>
          <w:sz w:val="20"/>
          <w:lang w:val="es-AR"/>
        </w:rPr>
        <w:t xml:space="preserve"> </w:t>
      </w:r>
      <w:r w:rsidRPr="006A39D5">
        <w:rPr>
          <w:rFonts w:ascii="Verdana" w:hAnsi="Verdana"/>
          <w:color w:val="000000"/>
          <w:sz w:val="20"/>
          <w:lang w:val="es-AR"/>
        </w:rPr>
        <w:t>se</w:t>
      </w:r>
      <w:r w:rsidRPr="006A39D5">
        <w:rPr>
          <w:rFonts w:ascii="Verdana" w:hAnsi="Verdana"/>
          <w:color w:val="000000"/>
          <w:spacing w:val="21"/>
          <w:sz w:val="20"/>
          <w:lang w:val="es-AR"/>
        </w:rPr>
        <w:t xml:space="preserve"> </w:t>
      </w:r>
      <w:r w:rsidRPr="006A39D5">
        <w:rPr>
          <w:rFonts w:ascii="Verdana" w:hAnsi="Verdana"/>
          <w:color w:val="000000"/>
          <w:sz w:val="20"/>
          <w:lang w:val="es-AR"/>
        </w:rPr>
        <w:t>había</w:t>
      </w:r>
      <w:r w:rsidRPr="006A39D5">
        <w:rPr>
          <w:rFonts w:ascii="Verdana" w:hAnsi="Verdana"/>
          <w:color w:val="000000"/>
          <w:spacing w:val="21"/>
          <w:sz w:val="20"/>
          <w:lang w:val="es-AR"/>
        </w:rPr>
        <w:t xml:space="preserve"> </w:t>
      </w:r>
      <w:r w:rsidRPr="006A39D5">
        <w:rPr>
          <w:rFonts w:ascii="Verdana" w:hAnsi="Verdana"/>
          <w:color w:val="000000"/>
          <w:sz w:val="20"/>
          <w:lang w:val="es-AR"/>
        </w:rPr>
        <w:t>empilchado</w:t>
      </w:r>
      <w:r w:rsidRPr="006A39D5">
        <w:rPr>
          <w:rFonts w:ascii="Verdana" w:hAnsi="Verdana"/>
          <w:color w:val="000000"/>
          <w:spacing w:val="21"/>
          <w:sz w:val="20"/>
          <w:lang w:val="es-AR"/>
        </w:rPr>
        <w:t xml:space="preserve"> </w:t>
      </w:r>
      <w:r w:rsidRPr="006A39D5">
        <w:rPr>
          <w:rFonts w:ascii="Verdana" w:hAnsi="Verdana"/>
          <w:color w:val="000000"/>
          <w:sz w:val="20"/>
          <w:lang w:val="es-AR"/>
        </w:rPr>
        <w:t>como</w:t>
      </w:r>
      <w:r w:rsidRPr="006A39D5">
        <w:rPr>
          <w:rFonts w:ascii="Verdana" w:hAnsi="Verdana"/>
          <w:color w:val="000000"/>
          <w:spacing w:val="22"/>
          <w:sz w:val="20"/>
          <w:lang w:val="es-AR"/>
        </w:rPr>
        <w:t xml:space="preserve"> </w:t>
      </w:r>
      <w:r w:rsidRPr="006A39D5">
        <w:rPr>
          <w:rFonts w:ascii="Verdana" w:hAnsi="Verdana"/>
          <w:color w:val="000000"/>
          <w:sz w:val="20"/>
          <w:lang w:val="es-AR"/>
        </w:rPr>
        <w:t>quien</w:t>
      </w:r>
      <w:r w:rsidRPr="006A39D5">
        <w:rPr>
          <w:rFonts w:ascii="Verdana" w:hAnsi="Verdana"/>
          <w:color w:val="000000"/>
          <w:spacing w:val="21"/>
          <w:sz w:val="20"/>
          <w:lang w:val="es-AR"/>
        </w:rPr>
        <w:t xml:space="preserve"> </w:t>
      </w:r>
      <w:r w:rsidRPr="006A39D5">
        <w:rPr>
          <w:rFonts w:ascii="Verdana" w:hAnsi="Verdana"/>
          <w:color w:val="000000"/>
          <w:sz w:val="20"/>
          <w:lang w:val="es-AR"/>
        </w:rPr>
        <w:t>va</w:t>
      </w:r>
      <w:r w:rsidRPr="006A39D5">
        <w:rPr>
          <w:rFonts w:ascii="Verdana" w:hAnsi="Verdana"/>
          <w:color w:val="000000"/>
          <w:spacing w:val="22"/>
          <w:sz w:val="20"/>
          <w:lang w:val="es-AR"/>
        </w:rPr>
        <w:t xml:space="preserve"> </w:t>
      </w:r>
      <w:r w:rsidRPr="006A39D5">
        <w:rPr>
          <w:rFonts w:ascii="Verdana" w:hAnsi="Verdana"/>
          <w:color w:val="000000"/>
          <w:sz w:val="20"/>
          <w:lang w:val="es-AR"/>
        </w:rPr>
        <w:t>a</w:t>
      </w:r>
      <w:r w:rsidRPr="006A39D5">
        <w:rPr>
          <w:rFonts w:ascii="Verdana" w:hAnsi="Verdana"/>
          <w:color w:val="000000"/>
          <w:spacing w:val="21"/>
          <w:sz w:val="20"/>
          <w:lang w:val="es-AR"/>
        </w:rPr>
        <w:t xml:space="preserve"> </w:t>
      </w:r>
      <w:r w:rsidRPr="006A39D5">
        <w:rPr>
          <w:rFonts w:ascii="Verdana" w:hAnsi="Verdana"/>
          <w:color w:val="000000"/>
          <w:sz w:val="20"/>
          <w:lang w:val="es-AR"/>
        </w:rPr>
        <w:t>una</w:t>
      </w:r>
      <w:r w:rsidRPr="006A39D5">
        <w:rPr>
          <w:rFonts w:ascii="Verdana" w:hAnsi="Verdana"/>
          <w:color w:val="000000"/>
          <w:spacing w:val="21"/>
          <w:sz w:val="20"/>
          <w:lang w:val="es-AR"/>
        </w:rPr>
        <w:t xml:space="preserve"> </w:t>
      </w:r>
      <w:r w:rsidRPr="006A39D5">
        <w:rPr>
          <w:rFonts w:ascii="Verdana" w:hAnsi="Verdana"/>
          <w:color w:val="000000"/>
          <w:sz w:val="20"/>
          <w:lang w:val="es-AR"/>
        </w:rPr>
        <w:t>fiesta y</w:t>
      </w:r>
      <w:r w:rsidRPr="006A39D5">
        <w:rPr>
          <w:rFonts w:ascii="Verdana" w:hAnsi="Verdana"/>
          <w:color w:val="000000"/>
          <w:spacing w:val="22"/>
          <w:sz w:val="20"/>
          <w:lang w:val="es-AR"/>
        </w:rPr>
        <w:t xml:space="preserve"> </w:t>
      </w:r>
      <w:r w:rsidRPr="006A39D5">
        <w:rPr>
          <w:rFonts w:ascii="Verdana" w:hAnsi="Verdana"/>
          <w:color w:val="000000"/>
          <w:sz w:val="20"/>
          <w:lang w:val="es-AR"/>
        </w:rPr>
        <w:t>lucía</w:t>
      </w:r>
      <w:r w:rsidRPr="006A39D5">
        <w:rPr>
          <w:rFonts w:ascii="Verdana" w:hAnsi="Verdana"/>
          <w:color w:val="000000"/>
          <w:spacing w:val="21"/>
          <w:sz w:val="20"/>
          <w:lang w:val="es-AR"/>
        </w:rPr>
        <w:t xml:space="preserve"> </w:t>
      </w:r>
      <w:r w:rsidRPr="006A39D5">
        <w:rPr>
          <w:rFonts w:ascii="Verdana" w:hAnsi="Verdana"/>
          <w:color w:val="000000"/>
          <w:sz w:val="20"/>
          <w:lang w:val="es-AR"/>
        </w:rPr>
        <w:t>un puñal de plata; yo me fui sin mi cuchillito, por temor a las bromas. Poco tardamos en avistar</w:t>
      </w:r>
      <w:r w:rsidRPr="006A39D5">
        <w:rPr>
          <w:rFonts w:ascii="Verdana" w:hAnsi="Verdana"/>
          <w:color w:val="000000"/>
          <w:spacing w:val="30"/>
          <w:sz w:val="20"/>
          <w:lang w:val="es-AR"/>
        </w:rPr>
        <w:t xml:space="preserve"> </w:t>
      </w:r>
      <w:r w:rsidRPr="006A39D5">
        <w:rPr>
          <w:rFonts w:ascii="Verdana" w:hAnsi="Verdana"/>
          <w:color w:val="000000"/>
          <w:sz w:val="20"/>
          <w:lang w:val="es-AR"/>
        </w:rPr>
        <w:t>las</w:t>
      </w:r>
      <w:r w:rsidRPr="006A39D5">
        <w:rPr>
          <w:rFonts w:ascii="Verdana" w:hAnsi="Verdana"/>
          <w:color w:val="000000"/>
          <w:spacing w:val="22"/>
          <w:sz w:val="20"/>
          <w:lang w:val="es-AR"/>
        </w:rPr>
        <w:t xml:space="preserve"> </w:t>
      </w:r>
      <w:r w:rsidRPr="006A39D5">
        <w:rPr>
          <w:rFonts w:ascii="Verdana" w:hAnsi="Verdana"/>
          <w:color w:val="000000"/>
          <w:sz w:val="20"/>
          <w:lang w:val="es-AR"/>
        </w:rPr>
        <w:t>primeras</w:t>
      </w:r>
      <w:r w:rsidRPr="006A39D5">
        <w:rPr>
          <w:rFonts w:ascii="Verdana" w:hAnsi="Verdana"/>
          <w:color w:val="000000"/>
          <w:spacing w:val="25"/>
          <w:sz w:val="20"/>
          <w:lang w:val="es-AR"/>
        </w:rPr>
        <w:t xml:space="preserve"> </w:t>
      </w:r>
      <w:r w:rsidRPr="006A39D5">
        <w:rPr>
          <w:rFonts w:ascii="Verdana" w:hAnsi="Verdana"/>
          <w:color w:val="000000"/>
          <w:sz w:val="20"/>
          <w:lang w:val="es-AR"/>
        </w:rPr>
        <w:t>casas.</w:t>
      </w:r>
      <w:r w:rsidRPr="006A39D5">
        <w:rPr>
          <w:rFonts w:ascii="Verdana" w:hAnsi="Verdana"/>
          <w:color w:val="000000"/>
          <w:spacing w:val="27"/>
          <w:sz w:val="20"/>
          <w:lang w:val="es-AR"/>
        </w:rPr>
        <w:t xml:space="preserve"> </w:t>
      </w:r>
      <w:r w:rsidRPr="006A39D5">
        <w:rPr>
          <w:rFonts w:ascii="Verdana" w:hAnsi="Verdana"/>
          <w:color w:val="000000"/>
          <w:sz w:val="20"/>
          <w:lang w:val="es-AR"/>
        </w:rPr>
        <w:t>¿Ustedes</w:t>
      </w:r>
      <w:r w:rsidRPr="006A39D5">
        <w:rPr>
          <w:rFonts w:ascii="Verdana" w:hAnsi="Verdana"/>
          <w:color w:val="000000"/>
          <w:spacing w:val="25"/>
          <w:sz w:val="20"/>
          <w:lang w:val="es-AR"/>
        </w:rPr>
        <w:t xml:space="preserve"> </w:t>
      </w:r>
      <w:r w:rsidRPr="006A39D5">
        <w:rPr>
          <w:rFonts w:ascii="Verdana" w:hAnsi="Verdana"/>
          <w:color w:val="000000"/>
          <w:sz w:val="20"/>
          <w:lang w:val="es-AR"/>
        </w:rPr>
        <w:t>nunca</w:t>
      </w:r>
      <w:r w:rsidRPr="006A39D5">
        <w:rPr>
          <w:rFonts w:ascii="Verdana" w:hAnsi="Verdana"/>
          <w:color w:val="000000"/>
          <w:spacing w:val="25"/>
          <w:sz w:val="20"/>
          <w:lang w:val="es-AR"/>
        </w:rPr>
        <w:t xml:space="preserve"> </w:t>
      </w:r>
      <w:r w:rsidRPr="006A39D5">
        <w:rPr>
          <w:rFonts w:ascii="Verdana" w:hAnsi="Verdana"/>
          <w:color w:val="000000"/>
          <w:sz w:val="20"/>
          <w:lang w:val="es-AR"/>
        </w:rPr>
        <w:t>estuvieron</w:t>
      </w:r>
      <w:r w:rsidRPr="006A39D5">
        <w:rPr>
          <w:rFonts w:ascii="Verdana" w:hAnsi="Verdana"/>
          <w:color w:val="000000"/>
          <w:spacing w:val="25"/>
          <w:sz w:val="20"/>
          <w:lang w:val="es-AR"/>
        </w:rPr>
        <w:t xml:space="preserve"> </w:t>
      </w:r>
      <w:r w:rsidRPr="006A39D5">
        <w:rPr>
          <w:rFonts w:ascii="Verdana" w:hAnsi="Verdana"/>
          <w:color w:val="000000"/>
          <w:sz w:val="20"/>
          <w:lang w:val="es-AR"/>
        </w:rPr>
        <w:t>en</w:t>
      </w:r>
      <w:r w:rsidRPr="006A39D5">
        <w:rPr>
          <w:rFonts w:ascii="Verdana" w:hAnsi="Verdana"/>
          <w:color w:val="000000"/>
          <w:spacing w:val="25"/>
          <w:sz w:val="20"/>
          <w:lang w:val="es-AR"/>
        </w:rPr>
        <w:t xml:space="preserve"> </w:t>
      </w:r>
      <w:r w:rsidRPr="006A39D5">
        <w:rPr>
          <w:rFonts w:ascii="Verdana" w:hAnsi="Verdana"/>
          <w:color w:val="000000"/>
          <w:sz w:val="20"/>
          <w:lang w:val="es-AR"/>
        </w:rPr>
        <w:t>Lobos?</w:t>
      </w:r>
      <w:r w:rsidRPr="006A39D5">
        <w:rPr>
          <w:rFonts w:ascii="Verdana" w:hAnsi="Verdana"/>
          <w:color w:val="000000"/>
          <w:spacing w:val="28"/>
          <w:sz w:val="20"/>
          <w:lang w:val="es-AR"/>
        </w:rPr>
        <w:t xml:space="preserve"> </w:t>
      </w:r>
      <w:r w:rsidRPr="006A39D5">
        <w:rPr>
          <w:rFonts w:ascii="Verdana" w:hAnsi="Verdana"/>
          <w:color w:val="000000"/>
          <w:sz w:val="20"/>
          <w:lang w:val="es-AR"/>
        </w:rPr>
        <w:t>Lo</w:t>
      </w:r>
      <w:r w:rsidRPr="006A39D5">
        <w:rPr>
          <w:rFonts w:ascii="Verdana" w:hAnsi="Verdana"/>
          <w:color w:val="000000"/>
          <w:spacing w:val="27"/>
          <w:sz w:val="20"/>
          <w:lang w:val="es-AR"/>
        </w:rPr>
        <w:t xml:space="preserve"> </w:t>
      </w:r>
      <w:r w:rsidRPr="006A39D5">
        <w:rPr>
          <w:rFonts w:ascii="Verdana" w:hAnsi="Verdana"/>
          <w:color w:val="000000"/>
          <w:sz w:val="20"/>
          <w:lang w:val="es-AR"/>
        </w:rPr>
        <w:t>mismo</w:t>
      </w:r>
      <w:r w:rsidRPr="006A39D5">
        <w:rPr>
          <w:rFonts w:ascii="Verdana" w:hAnsi="Verdana"/>
          <w:color w:val="000000"/>
          <w:spacing w:val="25"/>
          <w:sz w:val="20"/>
          <w:lang w:val="es-AR"/>
        </w:rPr>
        <w:t xml:space="preserve"> </w:t>
      </w:r>
      <w:r w:rsidRPr="006A39D5">
        <w:rPr>
          <w:rFonts w:ascii="Verdana" w:hAnsi="Verdana"/>
          <w:color w:val="000000"/>
          <w:sz w:val="20"/>
          <w:lang w:val="es-AR"/>
        </w:rPr>
        <w:t>da;</w:t>
      </w:r>
      <w:r w:rsidRPr="006A39D5">
        <w:rPr>
          <w:rFonts w:ascii="Verdana" w:hAnsi="Verdana"/>
          <w:color w:val="000000"/>
          <w:spacing w:val="22"/>
          <w:sz w:val="20"/>
          <w:lang w:val="es-AR"/>
        </w:rPr>
        <w:t xml:space="preserve"> </w:t>
      </w:r>
      <w:r w:rsidRPr="006A39D5">
        <w:rPr>
          <w:rFonts w:ascii="Verdana" w:hAnsi="Verdana"/>
          <w:color w:val="000000"/>
          <w:sz w:val="20"/>
          <w:lang w:val="es-AR"/>
        </w:rPr>
        <w:t>no</w:t>
      </w:r>
      <w:r w:rsidRPr="006A39D5">
        <w:rPr>
          <w:rFonts w:ascii="Verdana" w:hAnsi="Verdana"/>
          <w:color w:val="000000"/>
          <w:spacing w:val="25"/>
          <w:sz w:val="20"/>
          <w:lang w:val="es-AR"/>
        </w:rPr>
        <w:t xml:space="preserve"> </w:t>
      </w:r>
      <w:r w:rsidRPr="006A39D5">
        <w:rPr>
          <w:rFonts w:ascii="Verdana" w:hAnsi="Verdana"/>
          <w:color w:val="000000"/>
          <w:sz w:val="20"/>
          <w:lang w:val="es-AR"/>
        </w:rPr>
        <w:t>hay un pueblo de la provincia que no sea idéntico a los otros, hasta en lo de creerse distinto. Los mismos callejones de tierra, los mismos huecos, las mismas casas bajas, como para que un hombre a caballo cobre más importancia. En una esquina nos apeamos frente a</w:t>
      </w:r>
      <w:r w:rsidRPr="006A39D5">
        <w:rPr>
          <w:rFonts w:ascii="Verdana" w:hAnsi="Verdana"/>
          <w:color w:val="000000"/>
          <w:spacing w:val="80"/>
          <w:sz w:val="20"/>
          <w:lang w:val="es-AR"/>
        </w:rPr>
        <w:t xml:space="preserve"> </w:t>
      </w:r>
      <w:r w:rsidRPr="006A39D5">
        <w:rPr>
          <w:rFonts w:ascii="Verdana" w:hAnsi="Verdana"/>
          <w:color w:val="000000"/>
          <w:sz w:val="20"/>
          <w:lang w:val="es-AR"/>
        </w:rPr>
        <w:t>una casa pintada de celeste o de rosa, con unas letras que decían La Estrella. Atados al palenque había unos caballos con buen apero. Por la puerta de calle a medio entornar vi una</w:t>
      </w:r>
      <w:r w:rsidRPr="006A39D5">
        <w:rPr>
          <w:rFonts w:ascii="Verdana" w:hAnsi="Verdana"/>
          <w:color w:val="000000"/>
          <w:spacing w:val="20"/>
          <w:sz w:val="20"/>
          <w:lang w:val="es-AR"/>
        </w:rPr>
        <w:t xml:space="preserve"> </w:t>
      </w:r>
      <w:r w:rsidRPr="006A39D5">
        <w:rPr>
          <w:rFonts w:ascii="Verdana" w:hAnsi="Verdana"/>
          <w:color w:val="000000"/>
          <w:sz w:val="20"/>
          <w:lang w:val="es-AR"/>
        </w:rPr>
        <w:t>hendija</w:t>
      </w:r>
      <w:r w:rsidRPr="006A39D5">
        <w:rPr>
          <w:rFonts w:ascii="Verdana" w:hAnsi="Verdana"/>
          <w:color w:val="000000"/>
          <w:spacing w:val="22"/>
          <w:sz w:val="20"/>
          <w:lang w:val="es-AR"/>
        </w:rPr>
        <w:t xml:space="preserve"> </w:t>
      </w:r>
      <w:r w:rsidRPr="006A39D5">
        <w:rPr>
          <w:rFonts w:ascii="Verdana" w:hAnsi="Verdana"/>
          <w:color w:val="000000"/>
          <w:sz w:val="20"/>
          <w:lang w:val="es-AR"/>
        </w:rPr>
        <w:t>de</w:t>
      </w:r>
      <w:r w:rsidRPr="006A39D5">
        <w:rPr>
          <w:rFonts w:ascii="Verdana" w:hAnsi="Verdana"/>
          <w:color w:val="000000"/>
          <w:spacing w:val="20"/>
          <w:sz w:val="20"/>
          <w:lang w:val="es-AR"/>
        </w:rPr>
        <w:t xml:space="preserve"> </w:t>
      </w:r>
      <w:r w:rsidRPr="006A39D5">
        <w:rPr>
          <w:rFonts w:ascii="Verdana" w:hAnsi="Verdana"/>
          <w:color w:val="000000"/>
          <w:sz w:val="20"/>
          <w:lang w:val="es-AR"/>
        </w:rPr>
        <w:t>luz.</w:t>
      </w:r>
      <w:r w:rsidRPr="006A39D5">
        <w:rPr>
          <w:rFonts w:ascii="Verdana" w:hAnsi="Verdana"/>
          <w:color w:val="000000"/>
          <w:spacing w:val="20"/>
          <w:sz w:val="20"/>
          <w:lang w:val="es-AR"/>
        </w:rPr>
        <w:t xml:space="preserve"> </w:t>
      </w:r>
      <w:r w:rsidRPr="006A39D5">
        <w:rPr>
          <w:rFonts w:ascii="Verdana" w:hAnsi="Verdana"/>
          <w:color w:val="000000"/>
          <w:sz w:val="20"/>
          <w:lang w:val="es-AR"/>
        </w:rPr>
        <w:t>En</w:t>
      </w:r>
      <w:r w:rsidRPr="006A39D5">
        <w:rPr>
          <w:rFonts w:ascii="Verdana" w:hAnsi="Verdana"/>
          <w:color w:val="000000"/>
          <w:spacing w:val="22"/>
          <w:sz w:val="20"/>
          <w:lang w:val="es-AR"/>
        </w:rPr>
        <w:t xml:space="preserve"> </w:t>
      </w:r>
      <w:r w:rsidRPr="006A39D5">
        <w:rPr>
          <w:rFonts w:ascii="Verdana" w:hAnsi="Verdana"/>
          <w:color w:val="000000"/>
          <w:sz w:val="20"/>
          <w:lang w:val="es-AR"/>
        </w:rPr>
        <w:t>el</w:t>
      </w:r>
      <w:r w:rsidRPr="006A39D5">
        <w:rPr>
          <w:rFonts w:ascii="Verdana" w:hAnsi="Verdana"/>
          <w:color w:val="000000"/>
          <w:spacing w:val="20"/>
          <w:sz w:val="20"/>
          <w:lang w:val="es-AR"/>
        </w:rPr>
        <w:t xml:space="preserve"> </w:t>
      </w:r>
      <w:r w:rsidRPr="006A39D5">
        <w:rPr>
          <w:rFonts w:ascii="Verdana" w:hAnsi="Verdana"/>
          <w:color w:val="000000"/>
          <w:sz w:val="20"/>
          <w:lang w:val="es-AR"/>
        </w:rPr>
        <w:t>fondo</w:t>
      </w:r>
      <w:r w:rsidRPr="006A39D5">
        <w:rPr>
          <w:rFonts w:ascii="Verdana" w:hAnsi="Verdana"/>
          <w:color w:val="000000"/>
          <w:spacing w:val="20"/>
          <w:sz w:val="20"/>
          <w:lang w:val="es-AR"/>
        </w:rPr>
        <w:t xml:space="preserve"> </w:t>
      </w:r>
      <w:r w:rsidRPr="006A39D5">
        <w:rPr>
          <w:rFonts w:ascii="Verdana" w:hAnsi="Verdana"/>
          <w:color w:val="000000"/>
          <w:sz w:val="20"/>
          <w:lang w:val="es-AR"/>
        </w:rPr>
        <w:t>del</w:t>
      </w:r>
      <w:r w:rsidRPr="006A39D5">
        <w:rPr>
          <w:rFonts w:ascii="Verdana" w:hAnsi="Verdana"/>
          <w:color w:val="000000"/>
          <w:spacing w:val="22"/>
          <w:sz w:val="20"/>
          <w:lang w:val="es-AR"/>
        </w:rPr>
        <w:t xml:space="preserve"> </w:t>
      </w:r>
      <w:r w:rsidRPr="006A39D5">
        <w:rPr>
          <w:rFonts w:ascii="Verdana" w:hAnsi="Verdana"/>
          <w:color w:val="000000"/>
          <w:sz w:val="20"/>
          <w:lang w:val="es-AR"/>
        </w:rPr>
        <w:t>zaguán</w:t>
      </w:r>
      <w:r w:rsidRPr="006A39D5">
        <w:rPr>
          <w:rFonts w:ascii="Verdana" w:hAnsi="Verdana"/>
          <w:color w:val="000000"/>
          <w:spacing w:val="19"/>
          <w:sz w:val="20"/>
          <w:lang w:val="es-AR"/>
        </w:rPr>
        <w:t xml:space="preserve"> </w:t>
      </w:r>
      <w:r w:rsidRPr="006A39D5">
        <w:rPr>
          <w:rFonts w:ascii="Verdana" w:hAnsi="Verdana"/>
          <w:color w:val="000000"/>
          <w:sz w:val="20"/>
          <w:lang w:val="es-AR"/>
        </w:rPr>
        <w:t>había</w:t>
      </w:r>
      <w:r w:rsidRPr="006A39D5">
        <w:rPr>
          <w:rFonts w:ascii="Verdana" w:hAnsi="Verdana"/>
          <w:color w:val="000000"/>
          <w:spacing w:val="22"/>
          <w:sz w:val="20"/>
          <w:lang w:val="es-AR"/>
        </w:rPr>
        <w:t xml:space="preserve"> </w:t>
      </w:r>
      <w:r w:rsidRPr="006A39D5">
        <w:rPr>
          <w:rFonts w:ascii="Verdana" w:hAnsi="Verdana"/>
          <w:color w:val="000000"/>
          <w:sz w:val="20"/>
          <w:lang w:val="es-AR"/>
        </w:rPr>
        <w:t>una</w:t>
      </w:r>
      <w:r w:rsidRPr="006A39D5">
        <w:rPr>
          <w:rFonts w:ascii="Verdana" w:hAnsi="Verdana"/>
          <w:color w:val="000000"/>
          <w:spacing w:val="20"/>
          <w:sz w:val="20"/>
          <w:lang w:val="es-AR"/>
        </w:rPr>
        <w:t xml:space="preserve"> </w:t>
      </w:r>
      <w:r w:rsidRPr="006A39D5">
        <w:rPr>
          <w:rFonts w:ascii="Verdana" w:hAnsi="Verdana"/>
          <w:color w:val="000000"/>
          <w:sz w:val="20"/>
          <w:lang w:val="es-AR"/>
        </w:rPr>
        <w:t>pieza</w:t>
      </w:r>
      <w:r w:rsidRPr="006A39D5">
        <w:rPr>
          <w:rFonts w:ascii="Verdana" w:hAnsi="Verdana"/>
          <w:color w:val="000000"/>
          <w:spacing w:val="20"/>
          <w:sz w:val="20"/>
          <w:lang w:val="es-AR"/>
        </w:rPr>
        <w:t xml:space="preserve"> </w:t>
      </w:r>
      <w:r w:rsidRPr="006A39D5">
        <w:rPr>
          <w:rFonts w:ascii="Verdana" w:hAnsi="Verdana"/>
          <w:color w:val="000000"/>
          <w:sz w:val="20"/>
          <w:lang w:val="es-AR"/>
        </w:rPr>
        <w:t>larga,</w:t>
      </w:r>
      <w:r w:rsidRPr="006A39D5">
        <w:rPr>
          <w:rFonts w:ascii="Verdana" w:hAnsi="Verdana"/>
          <w:color w:val="000000"/>
          <w:spacing w:val="22"/>
          <w:sz w:val="20"/>
          <w:lang w:val="es-AR"/>
        </w:rPr>
        <w:t xml:space="preserve"> </w:t>
      </w:r>
      <w:r w:rsidRPr="006A39D5">
        <w:rPr>
          <w:rFonts w:ascii="Verdana" w:hAnsi="Verdana"/>
          <w:color w:val="000000"/>
          <w:sz w:val="20"/>
          <w:lang w:val="es-AR"/>
        </w:rPr>
        <w:t>con</w:t>
      </w:r>
      <w:r w:rsidRPr="006A39D5">
        <w:rPr>
          <w:rFonts w:ascii="Verdana" w:hAnsi="Verdana"/>
          <w:color w:val="000000"/>
          <w:spacing w:val="20"/>
          <w:sz w:val="20"/>
          <w:lang w:val="es-AR"/>
        </w:rPr>
        <w:t xml:space="preserve"> </w:t>
      </w:r>
      <w:r w:rsidRPr="006A39D5">
        <w:rPr>
          <w:rFonts w:ascii="Verdana" w:hAnsi="Verdana"/>
          <w:color w:val="000000"/>
          <w:sz w:val="20"/>
          <w:lang w:val="es-AR"/>
        </w:rPr>
        <w:t>bancos</w:t>
      </w:r>
      <w:r w:rsidRPr="006A39D5">
        <w:rPr>
          <w:rFonts w:ascii="Verdana" w:hAnsi="Verdana"/>
          <w:color w:val="000000"/>
          <w:spacing w:val="20"/>
          <w:sz w:val="20"/>
          <w:lang w:val="es-AR"/>
        </w:rPr>
        <w:t xml:space="preserve"> </w:t>
      </w:r>
      <w:r w:rsidRPr="006A39D5">
        <w:rPr>
          <w:rFonts w:ascii="Verdana" w:hAnsi="Verdana"/>
          <w:color w:val="000000"/>
          <w:sz w:val="20"/>
          <w:lang w:val="es-AR"/>
        </w:rPr>
        <w:t>laterales de</w:t>
      </w:r>
      <w:r w:rsidRPr="006A39D5">
        <w:rPr>
          <w:rFonts w:ascii="Verdana" w:hAnsi="Verdana"/>
          <w:color w:val="000000"/>
          <w:spacing w:val="22"/>
          <w:sz w:val="20"/>
          <w:lang w:val="es-AR"/>
        </w:rPr>
        <w:t xml:space="preserve"> </w:t>
      </w:r>
      <w:r w:rsidRPr="006A39D5">
        <w:rPr>
          <w:rFonts w:ascii="Verdana" w:hAnsi="Verdana"/>
          <w:color w:val="000000"/>
          <w:sz w:val="20"/>
          <w:lang w:val="es-AR"/>
        </w:rPr>
        <w:t>tabla</w:t>
      </w:r>
      <w:r w:rsidRPr="006A39D5">
        <w:rPr>
          <w:rFonts w:ascii="Verdana" w:hAnsi="Verdana"/>
          <w:color w:val="000000"/>
          <w:spacing w:val="22"/>
          <w:sz w:val="20"/>
          <w:lang w:val="es-AR"/>
        </w:rPr>
        <w:t xml:space="preserve"> </w:t>
      </w:r>
      <w:r w:rsidRPr="006A39D5">
        <w:rPr>
          <w:rFonts w:ascii="Verdana" w:hAnsi="Verdana"/>
          <w:color w:val="000000"/>
          <w:sz w:val="20"/>
          <w:lang w:val="es-AR"/>
        </w:rPr>
        <w:t>y,</w:t>
      </w:r>
      <w:r w:rsidRPr="006A39D5">
        <w:rPr>
          <w:rFonts w:ascii="Verdana" w:hAnsi="Verdana"/>
          <w:color w:val="000000"/>
          <w:spacing w:val="22"/>
          <w:sz w:val="20"/>
          <w:lang w:val="es-AR"/>
        </w:rPr>
        <w:t xml:space="preserve"> </w:t>
      </w:r>
      <w:r w:rsidRPr="006A39D5">
        <w:rPr>
          <w:rFonts w:ascii="Verdana" w:hAnsi="Verdana"/>
          <w:color w:val="000000"/>
          <w:sz w:val="20"/>
          <w:lang w:val="es-AR"/>
        </w:rPr>
        <w:t>entre</w:t>
      </w:r>
      <w:r w:rsidRPr="006A39D5">
        <w:rPr>
          <w:rFonts w:ascii="Verdana" w:hAnsi="Verdana"/>
          <w:color w:val="000000"/>
          <w:spacing w:val="22"/>
          <w:sz w:val="20"/>
          <w:lang w:val="es-AR"/>
        </w:rPr>
        <w:t xml:space="preserve"> </w:t>
      </w:r>
      <w:r w:rsidRPr="006A39D5">
        <w:rPr>
          <w:rFonts w:ascii="Verdana" w:hAnsi="Verdana"/>
          <w:color w:val="000000"/>
          <w:sz w:val="20"/>
          <w:lang w:val="es-AR"/>
        </w:rPr>
        <w:t>los</w:t>
      </w:r>
      <w:r w:rsidRPr="006A39D5">
        <w:rPr>
          <w:rFonts w:ascii="Verdana" w:hAnsi="Verdana"/>
          <w:color w:val="000000"/>
          <w:spacing w:val="22"/>
          <w:sz w:val="20"/>
          <w:lang w:val="es-AR"/>
        </w:rPr>
        <w:t xml:space="preserve"> </w:t>
      </w:r>
      <w:r w:rsidRPr="006A39D5">
        <w:rPr>
          <w:rFonts w:ascii="Verdana" w:hAnsi="Verdana"/>
          <w:color w:val="000000"/>
          <w:sz w:val="20"/>
          <w:lang w:val="es-AR"/>
        </w:rPr>
        <w:t>bancos,</w:t>
      </w:r>
      <w:r w:rsidRPr="006A39D5">
        <w:rPr>
          <w:rFonts w:ascii="Verdana" w:hAnsi="Verdana"/>
          <w:color w:val="000000"/>
          <w:spacing w:val="22"/>
          <w:sz w:val="20"/>
          <w:lang w:val="es-AR"/>
        </w:rPr>
        <w:t xml:space="preserve"> </w:t>
      </w:r>
      <w:r w:rsidRPr="006A39D5">
        <w:rPr>
          <w:rFonts w:ascii="Verdana" w:hAnsi="Verdana"/>
          <w:color w:val="000000"/>
          <w:sz w:val="20"/>
          <w:lang w:val="es-AR"/>
        </w:rPr>
        <w:t>unas</w:t>
      </w:r>
      <w:r w:rsidRPr="006A39D5">
        <w:rPr>
          <w:rFonts w:ascii="Verdana" w:hAnsi="Verdana"/>
          <w:color w:val="000000"/>
          <w:spacing w:val="19"/>
          <w:sz w:val="20"/>
          <w:lang w:val="es-AR"/>
        </w:rPr>
        <w:t xml:space="preserve"> </w:t>
      </w:r>
      <w:r w:rsidRPr="006A39D5">
        <w:rPr>
          <w:rFonts w:ascii="Verdana" w:hAnsi="Verdana"/>
          <w:color w:val="000000"/>
          <w:sz w:val="20"/>
          <w:lang w:val="es-AR"/>
        </w:rPr>
        <w:t>puertas</w:t>
      </w:r>
      <w:r w:rsidRPr="006A39D5">
        <w:rPr>
          <w:rFonts w:ascii="Verdana" w:hAnsi="Verdana"/>
          <w:color w:val="000000"/>
          <w:spacing w:val="19"/>
          <w:sz w:val="20"/>
          <w:lang w:val="es-AR"/>
        </w:rPr>
        <w:t xml:space="preserve"> </w:t>
      </w:r>
      <w:r w:rsidRPr="006A39D5">
        <w:rPr>
          <w:rFonts w:ascii="Verdana" w:hAnsi="Verdana"/>
          <w:color w:val="000000"/>
          <w:sz w:val="20"/>
          <w:lang w:val="es-AR"/>
        </w:rPr>
        <w:t>oscuras</w:t>
      </w:r>
      <w:r w:rsidRPr="006A39D5">
        <w:rPr>
          <w:rFonts w:ascii="Verdana" w:hAnsi="Verdana"/>
          <w:color w:val="000000"/>
          <w:spacing w:val="23"/>
          <w:sz w:val="20"/>
          <w:lang w:val="es-AR"/>
        </w:rPr>
        <w:t xml:space="preserve"> </w:t>
      </w:r>
      <w:r w:rsidRPr="006A39D5">
        <w:rPr>
          <w:rFonts w:ascii="Verdana" w:hAnsi="Verdana"/>
          <w:color w:val="000000"/>
          <w:sz w:val="20"/>
          <w:lang w:val="es-AR"/>
        </w:rPr>
        <w:t>que</w:t>
      </w:r>
      <w:r w:rsidRPr="006A39D5">
        <w:rPr>
          <w:rFonts w:ascii="Verdana" w:hAnsi="Verdana"/>
          <w:color w:val="000000"/>
          <w:spacing w:val="22"/>
          <w:sz w:val="20"/>
          <w:lang w:val="es-AR"/>
        </w:rPr>
        <w:t xml:space="preserve"> </w:t>
      </w:r>
      <w:r w:rsidRPr="006A39D5">
        <w:rPr>
          <w:rFonts w:ascii="Verdana" w:hAnsi="Verdana"/>
          <w:color w:val="000000"/>
          <w:sz w:val="20"/>
          <w:lang w:val="es-AR"/>
        </w:rPr>
        <w:t>darían</w:t>
      </w:r>
      <w:r w:rsidRPr="006A39D5">
        <w:rPr>
          <w:rFonts w:ascii="Verdana" w:hAnsi="Verdana"/>
          <w:color w:val="000000"/>
          <w:spacing w:val="22"/>
          <w:sz w:val="20"/>
          <w:lang w:val="es-AR"/>
        </w:rPr>
        <w:t xml:space="preserve"> </w:t>
      </w:r>
      <w:r w:rsidRPr="006A39D5">
        <w:rPr>
          <w:rFonts w:ascii="Verdana" w:hAnsi="Verdana"/>
          <w:color w:val="000000"/>
          <w:sz w:val="20"/>
          <w:lang w:val="es-AR"/>
        </w:rPr>
        <w:t>quién</w:t>
      </w:r>
      <w:r w:rsidRPr="006A39D5">
        <w:rPr>
          <w:rFonts w:ascii="Verdana" w:hAnsi="Verdana"/>
          <w:color w:val="000000"/>
          <w:spacing w:val="23"/>
          <w:sz w:val="20"/>
          <w:lang w:val="es-AR"/>
        </w:rPr>
        <w:t xml:space="preserve"> </w:t>
      </w:r>
      <w:r w:rsidRPr="006A39D5">
        <w:rPr>
          <w:rFonts w:ascii="Verdana" w:hAnsi="Verdana"/>
          <w:color w:val="000000"/>
          <w:sz w:val="20"/>
          <w:lang w:val="es-AR"/>
        </w:rPr>
        <w:t>sabe</w:t>
      </w:r>
      <w:r w:rsidRPr="006A39D5">
        <w:rPr>
          <w:rFonts w:ascii="Verdana" w:hAnsi="Verdana"/>
          <w:color w:val="000000"/>
          <w:spacing w:val="20"/>
          <w:sz w:val="20"/>
          <w:lang w:val="es-AR"/>
        </w:rPr>
        <w:t xml:space="preserve"> </w:t>
      </w:r>
      <w:r w:rsidRPr="006A39D5">
        <w:rPr>
          <w:rFonts w:ascii="Verdana" w:hAnsi="Verdana"/>
          <w:color w:val="000000"/>
          <w:sz w:val="20"/>
          <w:lang w:val="es-AR"/>
        </w:rPr>
        <w:t>dónde.</w:t>
      </w:r>
      <w:r w:rsidRPr="006A39D5">
        <w:rPr>
          <w:rFonts w:ascii="Verdana" w:hAnsi="Verdana"/>
          <w:color w:val="000000"/>
          <w:spacing w:val="22"/>
          <w:sz w:val="20"/>
          <w:lang w:val="es-AR"/>
        </w:rPr>
        <w:t xml:space="preserve"> </w:t>
      </w:r>
      <w:r w:rsidRPr="006A39D5">
        <w:rPr>
          <w:rFonts w:ascii="Verdana" w:hAnsi="Verdana"/>
          <w:color w:val="000000"/>
          <w:sz w:val="20"/>
          <w:lang w:val="es-AR"/>
        </w:rPr>
        <w:t>Un cuzco de pelaje amarillo salió ladrando a hacerme fiestas. Había bastante gente; una</w:t>
      </w:r>
      <w:r w:rsidRPr="006A39D5">
        <w:rPr>
          <w:rFonts w:ascii="Verdana" w:hAnsi="Verdana"/>
          <w:color w:val="000000"/>
          <w:spacing w:val="80"/>
          <w:sz w:val="20"/>
          <w:lang w:val="es-AR"/>
        </w:rPr>
        <w:t xml:space="preserve"> </w:t>
      </w:r>
      <w:r w:rsidRPr="006A39D5">
        <w:rPr>
          <w:rFonts w:ascii="Verdana" w:hAnsi="Verdana"/>
          <w:color w:val="000000"/>
          <w:sz w:val="20"/>
          <w:lang w:val="es-AR"/>
        </w:rPr>
        <w:t>media docena de mujeres con batones floreados iba y venía. Una señora de respeto, trajeada enteramente de negro,</w:t>
      </w:r>
      <w:r w:rsidRPr="006A39D5">
        <w:rPr>
          <w:rFonts w:ascii="Verdana" w:hAnsi="Verdana"/>
          <w:color w:val="000000"/>
          <w:spacing w:val="24"/>
          <w:sz w:val="20"/>
          <w:lang w:val="es-AR"/>
        </w:rPr>
        <w:t xml:space="preserve"> </w:t>
      </w:r>
      <w:r w:rsidRPr="006A39D5">
        <w:rPr>
          <w:rFonts w:ascii="Verdana" w:hAnsi="Verdana"/>
          <w:color w:val="000000"/>
          <w:sz w:val="20"/>
          <w:lang w:val="es-AR"/>
        </w:rPr>
        <w:t>me pareció la dueña de casa. Rufino la saludó y</w:t>
      </w:r>
      <w:r w:rsidRPr="006A39D5">
        <w:rPr>
          <w:rFonts w:ascii="Verdana" w:hAnsi="Verdana"/>
          <w:color w:val="000000"/>
          <w:spacing w:val="24"/>
          <w:sz w:val="20"/>
          <w:lang w:val="es-AR"/>
        </w:rPr>
        <w:t xml:space="preserve"> </w:t>
      </w:r>
      <w:r w:rsidRPr="006A39D5">
        <w:rPr>
          <w:rFonts w:ascii="Verdana" w:hAnsi="Verdana"/>
          <w:color w:val="000000"/>
          <w:sz w:val="20"/>
          <w:lang w:val="es-AR"/>
        </w:rPr>
        <w:t>le dijo:</w:t>
      </w:r>
    </w:p>
    <w:p w14:paraId="21DBA58B"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“—Aquí</w:t>
      </w:r>
      <w:r w:rsidRPr="006A39D5">
        <w:rPr>
          <w:rFonts w:ascii="Verdana" w:hAnsi="Verdana"/>
          <w:color w:val="000000"/>
          <w:spacing w:val="7"/>
          <w:sz w:val="20"/>
          <w:lang w:val="es-AR"/>
        </w:rPr>
        <w:t xml:space="preserve"> </w:t>
      </w:r>
      <w:r w:rsidRPr="006A39D5">
        <w:rPr>
          <w:rFonts w:ascii="Verdana" w:hAnsi="Verdana"/>
          <w:color w:val="000000"/>
          <w:sz w:val="20"/>
          <w:lang w:val="es-AR"/>
        </w:rPr>
        <w:t>le</w:t>
      </w:r>
      <w:r w:rsidRPr="006A39D5">
        <w:rPr>
          <w:rFonts w:ascii="Verdana" w:hAnsi="Verdana"/>
          <w:color w:val="000000"/>
          <w:spacing w:val="9"/>
          <w:sz w:val="20"/>
          <w:lang w:val="es-AR"/>
        </w:rPr>
        <w:t xml:space="preserve"> </w:t>
      </w:r>
      <w:r w:rsidRPr="006A39D5">
        <w:rPr>
          <w:rFonts w:ascii="Verdana" w:hAnsi="Verdana"/>
          <w:color w:val="000000"/>
          <w:sz w:val="20"/>
          <w:lang w:val="es-AR"/>
        </w:rPr>
        <w:t>traigo</w:t>
      </w:r>
      <w:r w:rsidRPr="006A39D5">
        <w:rPr>
          <w:rFonts w:ascii="Verdana" w:hAnsi="Verdana"/>
          <w:color w:val="000000"/>
          <w:spacing w:val="7"/>
          <w:sz w:val="20"/>
          <w:lang w:val="es-AR"/>
        </w:rPr>
        <w:t xml:space="preserve"> </w:t>
      </w:r>
      <w:r w:rsidRPr="006A39D5">
        <w:rPr>
          <w:rFonts w:ascii="Verdana" w:hAnsi="Verdana"/>
          <w:color w:val="000000"/>
          <w:sz w:val="20"/>
          <w:lang w:val="es-AR"/>
        </w:rPr>
        <w:t>un</w:t>
      </w:r>
      <w:r w:rsidRPr="006A39D5">
        <w:rPr>
          <w:rFonts w:ascii="Verdana" w:hAnsi="Verdana"/>
          <w:color w:val="000000"/>
          <w:spacing w:val="9"/>
          <w:sz w:val="20"/>
          <w:lang w:val="es-AR"/>
        </w:rPr>
        <w:t xml:space="preserve"> </w:t>
      </w:r>
      <w:r w:rsidRPr="006A39D5">
        <w:rPr>
          <w:rFonts w:ascii="Verdana" w:hAnsi="Verdana"/>
          <w:color w:val="000000"/>
          <w:sz w:val="20"/>
          <w:lang w:val="es-AR"/>
        </w:rPr>
        <w:t>nuevo</w:t>
      </w:r>
      <w:r w:rsidRPr="006A39D5">
        <w:rPr>
          <w:rFonts w:ascii="Verdana" w:hAnsi="Verdana"/>
          <w:color w:val="000000"/>
          <w:spacing w:val="8"/>
          <w:sz w:val="20"/>
          <w:lang w:val="es-AR"/>
        </w:rPr>
        <w:t xml:space="preserve"> </w:t>
      </w:r>
      <w:r w:rsidRPr="006A39D5">
        <w:rPr>
          <w:rFonts w:ascii="Verdana" w:hAnsi="Verdana"/>
          <w:color w:val="000000"/>
          <w:sz w:val="20"/>
          <w:lang w:val="es-AR"/>
        </w:rPr>
        <w:t>amigo,</w:t>
      </w:r>
      <w:r w:rsidRPr="006A39D5">
        <w:rPr>
          <w:rFonts w:ascii="Verdana" w:hAnsi="Verdana"/>
          <w:color w:val="000000"/>
          <w:spacing w:val="8"/>
          <w:sz w:val="20"/>
          <w:lang w:val="es-AR"/>
        </w:rPr>
        <w:t xml:space="preserve"> </w:t>
      </w:r>
      <w:r w:rsidRPr="006A39D5">
        <w:rPr>
          <w:rFonts w:ascii="Verdana" w:hAnsi="Verdana"/>
          <w:color w:val="000000"/>
          <w:sz w:val="20"/>
          <w:lang w:val="es-AR"/>
        </w:rPr>
        <w:t>que</w:t>
      </w:r>
      <w:r w:rsidRPr="006A39D5">
        <w:rPr>
          <w:rFonts w:ascii="Verdana" w:hAnsi="Verdana"/>
          <w:color w:val="000000"/>
          <w:spacing w:val="7"/>
          <w:sz w:val="20"/>
          <w:lang w:val="es-AR"/>
        </w:rPr>
        <w:t xml:space="preserve"> </w:t>
      </w:r>
      <w:r w:rsidRPr="006A39D5">
        <w:rPr>
          <w:rFonts w:ascii="Verdana" w:hAnsi="Verdana"/>
          <w:color w:val="000000"/>
          <w:sz w:val="20"/>
          <w:lang w:val="es-AR"/>
        </w:rPr>
        <w:t>no</w:t>
      </w:r>
      <w:r w:rsidRPr="006A39D5">
        <w:rPr>
          <w:rFonts w:ascii="Verdana" w:hAnsi="Verdana"/>
          <w:color w:val="000000"/>
          <w:spacing w:val="9"/>
          <w:sz w:val="20"/>
          <w:lang w:val="es-AR"/>
        </w:rPr>
        <w:t xml:space="preserve"> </w:t>
      </w:r>
      <w:r w:rsidRPr="006A39D5">
        <w:rPr>
          <w:rFonts w:ascii="Verdana" w:hAnsi="Verdana"/>
          <w:color w:val="000000"/>
          <w:sz w:val="20"/>
          <w:lang w:val="es-AR"/>
        </w:rPr>
        <w:t>es</w:t>
      </w:r>
      <w:r w:rsidRPr="006A39D5">
        <w:rPr>
          <w:rFonts w:ascii="Verdana" w:hAnsi="Verdana"/>
          <w:color w:val="000000"/>
          <w:spacing w:val="8"/>
          <w:sz w:val="20"/>
          <w:lang w:val="es-AR"/>
        </w:rPr>
        <w:t xml:space="preserve"> </w:t>
      </w:r>
      <w:r w:rsidRPr="006A39D5">
        <w:rPr>
          <w:rFonts w:ascii="Verdana" w:hAnsi="Verdana"/>
          <w:color w:val="000000"/>
          <w:sz w:val="20"/>
          <w:lang w:val="es-AR"/>
        </w:rPr>
        <w:t>muy</w:t>
      </w:r>
      <w:r w:rsidRPr="006A39D5">
        <w:rPr>
          <w:rFonts w:ascii="Verdana" w:hAnsi="Verdana"/>
          <w:color w:val="000000"/>
          <w:spacing w:val="9"/>
          <w:sz w:val="20"/>
          <w:lang w:val="es-AR"/>
        </w:rPr>
        <w:t xml:space="preserve"> </w:t>
      </w:r>
      <w:r w:rsidRPr="006A39D5">
        <w:rPr>
          <w:rFonts w:ascii="Verdana" w:hAnsi="Verdana"/>
          <w:color w:val="000000"/>
          <w:sz w:val="20"/>
          <w:lang w:val="es-AR"/>
        </w:rPr>
        <w:t>de</w:t>
      </w:r>
      <w:r w:rsidRPr="006A39D5">
        <w:rPr>
          <w:rFonts w:ascii="Verdana" w:hAnsi="Verdana"/>
          <w:color w:val="000000"/>
          <w:spacing w:val="7"/>
          <w:sz w:val="20"/>
          <w:lang w:val="es-AR"/>
        </w:rPr>
        <w:t xml:space="preserve"> </w:t>
      </w:r>
      <w:r w:rsidRPr="006A39D5">
        <w:rPr>
          <w:rFonts w:ascii="Verdana" w:hAnsi="Verdana"/>
          <w:color w:val="000000"/>
          <w:sz w:val="20"/>
          <w:lang w:val="es-AR"/>
        </w:rPr>
        <w:t>a</w:t>
      </w:r>
      <w:r w:rsidRPr="006A39D5">
        <w:rPr>
          <w:rFonts w:ascii="Verdana" w:hAnsi="Verdana"/>
          <w:color w:val="000000"/>
          <w:spacing w:val="8"/>
          <w:sz w:val="20"/>
          <w:lang w:val="es-AR"/>
        </w:rPr>
        <w:t xml:space="preserve"> </w:t>
      </w:r>
      <w:r w:rsidRPr="006A39D5">
        <w:rPr>
          <w:rFonts w:ascii="Verdana" w:hAnsi="Verdana"/>
          <w:color w:val="000000"/>
          <w:spacing w:val="-2"/>
          <w:sz w:val="20"/>
          <w:lang w:val="es-AR"/>
        </w:rPr>
        <w:t>caballo.</w:t>
      </w:r>
    </w:p>
    <w:p w14:paraId="026A8B69"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“—Ya</w:t>
      </w:r>
      <w:r w:rsidRPr="006A39D5">
        <w:rPr>
          <w:rFonts w:ascii="Verdana" w:hAnsi="Verdana"/>
          <w:color w:val="000000"/>
          <w:spacing w:val="10"/>
          <w:sz w:val="20"/>
          <w:lang w:val="es-AR"/>
        </w:rPr>
        <w:t xml:space="preserve"> </w:t>
      </w:r>
      <w:r w:rsidRPr="006A39D5">
        <w:rPr>
          <w:rFonts w:ascii="Verdana" w:hAnsi="Verdana"/>
          <w:color w:val="000000"/>
          <w:sz w:val="20"/>
          <w:lang w:val="es-AR"/>
        </w:rPr>
        <w:t>aprenderá,</w:t>
      </w:r>
      <w:r w:rsidRPr="006A39D5">
        <w:rPr>
          <w:rFonts w:ascii="Verdana" w:hAnsi="Verdana"/>
          <w:color w:val="000000"/>
          <w:spacing w:val="10"/>
          <w:sz w:val="20"/>
          <w:lang w:val="es-AR"/>
        </w:rPr>
        <w:t xml:space="preserve"> </w:t>
      </w:r>
      <w:r w:rsidRPr="006A39D5">
        <w:rPr>
          <w:rFonts w:ascii="Verdana" w:hAnsi="Verdana"/>
          <w:color w:val="000000"/>
          <w:sz w:val="20"/>
          <w:lang w:val="es-AR"/>
        </w:rPr>
        <w:t>pierda</w:t>
      </w:r>
      <w:r w:rsidRPr="006A39D5">
        <w:rPr>
          <w:rFonts w:ascii="Verdana" w:hAnsi="Verdana"/>
          <w:color w:val="000000"/>
          <w:spacing w:val="11"/>
          <w:sz w:val="20"/>
          <w:lang w:val="es-AR"/>
        </w:rPr>
        <w:t xml:space="preserve"> </w:t>
      </w:r>
      <w:r w:rsidRPr="006A39D5">
        <w:rPr>
          <w:rFonts w:ascii="Verdana" w:hAnsi="Verdana"/>
          <w:color w:val="000000"/>
          <w:sz w:val="20"/>
          <w:lang w:val="es-AR"/>
        </w:rPr>
        <w:t>cuidado</w:t>
      </w:r>
      <w:r w:rsidRPr="006A39D5">
        <w:rPr>
          <w:rFonts w:ascii="Verdana" w:hAnsi="Verdana"/>
          <w:color w:val="000000"/>
          <w:spacing w:val="9"/>
          <w:sz w:val="20"/>
          <w:lang w:val="es-AR"/>
        </w:rPr>
        <w:t xml:space="preserve"> </w:t>
      </w:r>
      <w:r w:rsidRPr="006A39D5">
        <w:rPr>
          <w:rFonts w:ascii="Verdana" w:hAnsi="Verdana"/>
          <w:color w:val="000000"/>
          <w:sz w:val="20"/>
          <w:lang w:val="es-AR"/>
        </w:rPr>
        <w:t>—contestó</w:t>
      </w:r>
      <w:r w:rsidRPr="006A39D5">
        <w:rPr>
          <w:rFonts w:ascii="Verdana" w:hAnsi="Verdana"/>
          <w:color w:val="000000"/>
          <w:spacing w:val="11"/>
          <w:sz w:val="20"/>
          <w:lang w:val="es-AR"/>
        </w:rPr>
        <w:t xml:space="preserve"> </w:t>
      </w:r>
      <w:r w:rsidRPr="006A39D5">
        <w:rPr>
          <w:rFonts w:ascii="Verdana" w:hAnsi="Verdana"/>
          <w:color w:val="000000"/>
          <w:sz w:val="20"/>
          <w:lang w:val="es-AR"/>
        </w:rPr>
        <w:t>la</w:t>
      </w:r>
      <w:r w:rsidRPr="006A39D5">
        <w:rPr>
          <w:rFonts w:ascii="Verdana" w:hAnsi="Verdana"/>
          <w:color w:val="000000"/>
          <w:spacing w:val="11"/>
          <w:sz w:val="20"/>
          <w:lang w:val="es-AR"/>
        </w:rPr>
        <w:t xml:space="preserve"> </w:t>
      </w:r>
      <w:r w:rsidRPr="006A39D5">
        <w:rPr>
          <w:rFonts w:ascii="Verdana" w:hAnsi="Verdana"/>
          <w:color w:val="000000"/>
          <w:spacing w:val="-2"/>
          <w:sz w:val="20"/>
          <w:lang w:val="es-AR"/>
        </w:rPr>
        <w:t>señora.</w:t>
      </w:r>
    </w:p>
    <w:p w14:paraId="4C72DA50"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“Sentí vergüenza. Para despistar o para que vieran que yo era un chico, me puse a jugar con el perro, en la punta de un banco. Sobre la mesa de cocina ardían unas velas de sebo en unas botellas y me acuerdo también del braserito en un rincón del fondo. En la pared blanqueada de enfrente había una imagen de la Virgen de la Merced.</w:t>
      </w:r>
    </w:p>
    <w:p w14:paraId="6D2E1E7B"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“Alguien, entre una que otra broma, templaba una guitarra que le daba mucho trabajo. De puro tímido no rehusé una ginebra que me dejó la boca como un ascua. Entre las mujeres había una, que me pareció distinta a las otras. Le decían la Cautiva. Algo de aindiado le noté, pero los rasgos eran un dibujo y los ojos muy tristes. La trenza le llegaba hasta la cintura. Rufino, que advirtió que yo la miraba, le dijo:</w:t>
      </w:r>
    </w:p>
    <w:p w14:paraId="1D544959"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“—Volvé</w:t>
      </w:r>
      <w:r w:rsidRPr="006A39D5">
        <w:rPr>
          <w:rFonts w:ascii="Verdana" w:hAnsi="Verdana"/>
          <w:color w:val="000000"/>
          <w:spacing w:val="7"/>
          <w:sz w:val="20"/>
          <w:lang w:val="es-AR"/>
        </w:rPr>
        <w:t xml:space="preserve"> </w:t>
      </w:r>
      <w:r w:rsidRPr="006A39D5">
        <w:rPr>
          <w:rFonts w:ascii="Verdana" w:hAnsi="Verdana"/>
          <w:color w:val="000000"/>
          <w:sz w:val="20"/>
          <w:lang w:val="es-AR"/>
        </w:rPr>
        <w:t>a</w:t>
      </w:r>
      <w:r w:rsidRPr="006A39D5">
        <w:rPr>
          <w:rFonts w:ascii="Verdana" w:hAnsi="Verdana"/>
          <w:color w:val="000000"/>
          <w:spacing w:val="8"/>
          <w:sz w:val="20"/>
          <w:lang w:val="es-AR"/>
        </w:rPr>
        <w:t xml:space="preserve"> </w:t>
      </w:r>
      <w:r w:rsidRPr="006A39D5">
        <w:rPr>
          <w:rFonts w:ascii="Verdana" w:hAnsi="Verdana"/>
          <w:color w:val="000000"/>
          <w:sz w:val="20"/>
          <w:lang w:val="es-AR"/>
        </w:rPr>
        <w:t>contar</w:t>
      </w:r>
      <w:r w:rsidRPr="006A39D5">
        <w:rPr>
          <w:rFonts w:ascii="Verdana" w:hAnsi="Verdana"/>
          <w:color w:val="000000"/>
          <w:spacing w:val="7"/>
          <w:sz w:val="20"/>
          <w:lang w:val="es-AR"/>
        </w:rPr>
        <w:t xml:space="preserve"> </w:t>
      </w:r>
      <w:r w:rsidRPr="006A39D5">
        <w:rPr>
          <w:rFonts w:ascii="Verdana" w:hAnsi="Verdana"/>
          <w:color w:val="000000"/>
          <w:sz w:val="20"/>
          <w:lang w:val="es-AR"/>
        </w:rPr>
        <w:t>lo</w:t>
      </w:r>
      <w:r w:rsidRPr="006A39D5">
        <w:rPr>
          <w:rFonts w:ascii="Verdana" w:hAnsi="Verdana"/>
          <w:color w:val="000000"/>
          <w:spacing w:val="7"/>
          <w:sz w:val="20"/>
          <w:lang w:val="es-AR"/>
        </w:rPr>
        <w:t xml:space="preserve"> </w:t>
      </w:r>
      <w:r w:rsidRPr="006A39D5">
        <w:rPr>
          <w:rFonts w:ascii="Verdana" w:hAnsi="Verdana"/>
          <w:color w:val="000000"/>
          <w:sz w:val="20"/>
          <w:lang w:val="es-AR"/>
        </w:rPr>
        <w:t>del</w:t>
      </w:r>
      <w:r w:rsidRPr="006A39D5">
        <w:rPr>
          <w:rFonts w:ascii="Verdana" w:hAnsi="Verdana"/>
          <w:color w:val="000000"/>
          <w:spacing w:val="9"/>
          <w:sz w:val="20"/>
          <w:lang w:val="es-AR"/>
        </w:rPr>
        <w:t xml:space="preserve"> </w:t>
      </w:r>
      <w:r w:rsidRPr="006A39D5">
        <w:rPr>
          <w:rFonts w:ascii="Verdana" w:hAnsi="Verdana"/>
          <w:color w:val="000000"/>
          <w:sz w:val="20"/>
          <w:lang w:val="es-AR"/>
        </w:rPr>
        <w:t>malón,</w:t>
      </w:r>
      <w:r w:rsidRPr="006A39D5">
        <w:rPr>
          <w:rFonts w:ascii="Verdana" w:hAnsi="Verdana"/>
          <w:color w:val="000000"/>
          <w:spacing w:val="6"/>
          <w:sz w:val="20"/>
          <w:lang w:val="es-AR"/>
        </w:rPr>
        <w:t xml:space="preserve"> </w:t>
      </w:r>
      <w:r w:rsidRPr="006A39D5">
        <w:rPr>
          <w:rFonts w:ascii="Verdana" w:hAnsi="Verdana"/>
          <w:color w:val="000000"/>
          <w:sz w:val="20"/>
          <w:lang w:val="es-AR"/>
        </w:rPr>
        <w:t>para</w:t>
      </w:r>
      <w:r w:rsidRPr="006A39D5">
        <w:rPr>
          <w:rFonts w:ascii="Verdana" w:hAnsi="Verdana"/>
          <w:color w:val="000000"/>
          <w:spacing w:val="7"/>
          <w:sz w:val="20"/>
          <w:lang w:val="es-AR"/>
        </w:rPr>
        <w:t xml:space="preserve"> </w:t>
      </w:r>
      <w:r w:rsidRPr="006A39D5">
        <w:rPr>
          <w:rFonts w:ascii="Verdana" w:hAnsi="Verdana"/>
          <w:color w:val="000000"/>
          <w:sz w:val="20"/>
          <w:lang w:val="es-AR"/>
        </w:rPr>
        <w:t>refrescar</w:t>
      </w:r>
      <w:r w:rsidRPr="006A39D5">
        <w:rPr>
          <w:rFonts w:ascii="Verdana" w:hAnsi="Verdana"/>
          <w:color w:val="000000"/>
          <w:spacing w:val="9"/>
          <w:sz w:val="20"/>
          <w:lang w:val="es-AR"/>
        </w:rPr>
        <w:t xml:space="preserve"> </w:t>
      </w:r>
      <w:r w:rsidRPr="006A39D5">
        <w:rPr>
          <w:rFonts w:ascii="Verdana" w:hAnsi="Verdana"/>
          <w:color w:val="000000"/>
          <w:sz w:val="20"/>
          <w:lang w:val="es-AR"/>
        </w:rPr>
        <w:t>la</w:t>
      </w:r>
      <w:r w:rsidRPr="006A39D5">
        <w:rPr>
          <w:rFonts w:ascii="Verdana" w:hAnsi="Verdana"/>
          <w:color w:val="000000"/>
          <w:spacing w:val="8"/>
          <w:sz w:val="20"/>
          <w:lang w:val="es-AR"/>
        </w:rPr>
        <w:t xml:space="preserve"> </w:t>
      </w:r>
      <w:r w:rsidRPr="006A39D5">
        <w:rPr>
          <w:rFonts w:ascii="Verdana" w:hAnsi="Verdana"/>
          <w:color w:val="000000"/>
          <w:spacing w:val="-2"/>
          <w:sz w:val="20"/>
          <w:lang w:val="es-AR"/>
        </w:rPr>
        <w:t>memoria.</w:t>
      </w:r>
    </w:p>
    <w:p w14:paraId="458EAE21"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 xml:space="preserve">“La muchacha habló como si estuviera sola y de algún modo yo sentí que no podía pensar en otra cosa y que esa cosa era lo único que le había pasado en la vida. Nos dijo </w:t>
      </w:r>
      <w:r w:rsidRPr="006A39D5">
        <w:rPr>
          <w:rFonts w:ascii="Verdana" w:hAnsi="Verdana"/>
          <w:color w:val="000000"/>
          <w:spacing w:val="-4"/>
          <w:sz w:val="20"/>
          <w:lang w:val="es-AR"/>
        </w:rPr>
        <w:t>así:</w:t>
      </w:r>
    </w:p>
    <w:p w14:paraId="0DBAF6D1"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“—Cuando me trajeron de Catamarca yo era muy chica. Qué iba yo a saber de malones. En la estancia ni los mentaban de miedo. Como un secreto, me fui enterando que los indios podían caer como una nube y matar a la gente y robarse los animales. A las</w:t>
      </w:r>
      <w:r w:rsidRPr="006A39D5">
        <w:rPr>
          <w:rFonts w:ascii="Verdana" w:hAnsi="Verdana"/>
          <w:color w:val="000000"/>
          <w:spacing w:val="40"/>
          <w:sz w:val="20"/>
          <w:lang w:val="es-AR"/>
        </w:rPr>
        <w:t xml:space="preserve"> </w:t>
      </w:r>
      <w:r w:rsidRPr="006A39D5">
        <w:rPr>
          <w:rFonts w:ascii="Verdana" w:hAnsi="Verdana"/>
          <w:color w:val="000000"/>
          <w:sz w:val="20"/>
          <w:lang w:val="es-AR"/>
        </w:rPr>
        <w:t>mujeres las llevaban a Tierra Adentro y</w:t>
      </w:r>
      <w:r w:rsidRPr="006A39D5">
        <w:rPr>
          <w:rFonts w:ascii="Verdana" w:hAnsi="Verdana"/>
          <w:color w:val="000000"/>
          <w:spacing w:val="23"/>
          <w:sz w:val="20"/>
          <w:lang w:val="es-AR"/>
        </w:rPr>
        <w:t xml:space="preserve"> </w:t>
      </w:r>
      <w:r w:rsidRPr="006A39D5">
        <w:rPr>
          <w:rFonts w:ascii="Verdana" w:hAnsi="Verdana"/>
          <w:color w:val="000000"/>
          <w:sz w:val="20"/>
          <w:lang w:val="es-AR"/>
        </w:rPr>
        <w:t>les hacían de todo. Hice lo que pude para no</w:t>
      </w:r>
    </w:p>
    <w:p w14:paraId="589B66B2"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creer. Lucas mi hermano, que después lo lancearon, me perjuraba que eran todas</w:t>
      </w:r>
      <w:r w:rsidRPr="006A39D5">
        <w:rPr>
          <w:rFonts w:ascii="Verdana" w:hAnsi="Verdana"/>
          <w:color w:val="000000"/>
          <w:spacing w:val="80"/>
          <w:sz w:val="20"/>
          <w:lang w:val="es-AR"/>
        </w:rPr>
        <w:t xml:space="preserve"> </w:t>
      </w:r>
      <w:r w:rsidRPr="006A39D5">
        <w:rPr>
          <w:rFonts w:ascii="Verdana" w:hAnsi="Verdana"/>
          <w:color w:val="000000"/>
          <w:sz w:val="20"/>
          <w:lang w:val="es-AR"/>
        </w:rPr>
        <w:t>mentiras,</w:t>
      </w:r>
      <w:r w:rsidRPr="006A39D5">
        <w:rPr>
          <w:rFonts w:ascii="Verdana" w:hAnsi="Verdana"/>
          <w:color w:val="000000"/>
          <w:spacing w:val="20"/>
          <w:sz w:val="20"/>
          <w:lang w:val="es-AR"/>
        </w:rPr>
        <w:t xml:space="preserve"> </w:t>
      </w:r>
      <w:r w:rsidRPr="006A39D5">
        <w:rPr>
          <w:rFonts w:ascii="Verdana" w:hAnsi="Verdana"/>
          <w:color w:val="000000"/>
          <w:sz w:val="20"/>
          <w:lang w:val="es-AR"/>
        </w:rPr>
        <w:t>pero</w:t>
      </w:r>
      <w:r w:rsidRPr="006A39D5">
        <w:rPr>
          <w:rFonts w:ascii="Verdana" w:hAnsi="Verdana"/>
          <w:color w:val="000000"/>
          <w:spacing w:val="20"/>
          <w:sz w:val="20"/>
          <w:lang w:val="es-AR"/>
        </w:rPr>
        <w:t xml:space="preserve"> </w:t>
      </w:r>
      <w:r w:rsidRPr="006A39D5">
        <w:rPr>
          <w:rFonts w:ascii="Verdana" w:hAnsi="Verdana"/>
          <w:color w:val="000000"/>
          <w:sz w:val="20"/>
          <w:lang w:val="es-AR"/>
        </w:rPr>
        <w:t>cuando</w:t>
      </w:r>
      <w:r w:rsidRPr="006A39D5">
        <w:rPr>
          <w:rFonts w:ascii="Verdana" w:hAnsi="Verdana"/>
          <w:color w:val="000000"/>
          <w:spacing w:val="20"/>
          <w:sz w:val="20"/>
          <w:lang w:val="es-AR"/>
        </w:rPr>
        <w:t xml:space="preserve"> </w:t>
      </w:r>
      <w:r w:rsidRPr="006A39D5">
        <w:rPr>
          <w:rFonts w:ascii="Verdana" w:hAnsi="Verdana"/>
          <w:color w:val="000000"/>
          <w:sz w:val="20"/>
          <w:lang w:val="es-AR"/>
        </w:rPr>
        <w:t>una</w:t>
      </w:r>
      <w:r w:rsidRPr="006A39D5">
        <w:rPr>
          <w:rFonts w:ascii="Verdana" w:hAnsi="Verdana"/>
          <w:color w:val="000000"/>
          <w:spacing w:val="22"/>
          <w:sz w:val="20"/>
          <w:lang w:val="es-AR"/>
        </w:rPr>
        <w:t xml:space="preserve"> </w:t>
      </w:r>
      <w:r w:rsidRPr="006A39D5">
        <w:rPr>
          <w:rFonts w:ascii="Verdana" w:hAnsi="Verdana"/>
          <w:color w:val="000000"/>
          <w:sz w:val="20"/>
          <w:lang w:val="es-AR"/>
        </w:rPr>
        <w:t>cosa</w:t>
      </w:r>
      <w:r w:rsidRPr="006A39D5">
        <w:rPr>
          <w:rFonts w:ascii="Verdana" w:hAnsi="Verdana"/>
          <w:color w:val="000000"/>
          <w:spacing w:val="22"/>
          <w:sz w:val="20"/>
          <w:lang w:val="es-AR"/>
        </w:rPr>
        <w:t xml:space="preserve"> </w:t>
      </w:r>
      <w:r w:rsidRPr="006A39D5">
        <w:rPr>
          <w:rFonts w:ascii="Verdana" w:hAnsi="Verdana"/>
          <w:color w:val="000000"/>
          <w:sz w:val="20"/>
          <w:lang w:val="es-AR"/>
        </w:rPr>
        <w:t>es</w:t>
      </w:r>
      <w:r w:rsidRPr="006A39D5">
        <w:rPr>
          <w:rFonts w:ascii="Verdana" w:hAnsi="Verdana"/>
          <w:color w:val="000000"/>
          <w:spacing w:val="18"/>
          <w:sz w:val="20"/>
          <w:lang w:val="es-AR"/>
        </w:rPr>
        <w:t xml:space="preserve"> </w:t>
      </w:r>
      <w:r w:rsidRPr="006A39D5">
        <w:rPr>
          <w:rFonts w:ascii="Verdana" w:hAnsi="Verdana"/>
          <w:color w:val="000000"/>
          <w:sz w:val="20"/>
          <w:lang w:val="es-AR"/>
        </w:rPr>
        <w:t>verdad</w:t>
      </w:r>
      <w:r w:rsidRPr="006A39D5">
        <w:rPr>
          <w:rFonts w:ascii="Verdana" w:hAnsi="Verdana"/>
          <w:color w:val="000000"/>
          <w:spacing w:val="20"/>
          <w:sz w:val="20"/>
          <w:lang w:val="es-AR"/>
        </w:rPr>
        <w:t xml:space="preserve"> </w:t>
      </w:r>
      <w:r w:rsidRPr="006A39D5">
        <w:rPr>
          <w:rFonts w:ascii="Verdana" w:hAnsi="Verdana"/>
          <w:color w:val="000000"/>
          <w:sz w:val="20"/>
          <w:lang w:val="es-AR"/>
        </w:rPr>
        <w:t>basta</w:t>
      </w:r>
      <w:r w:rsidRPr="006A39D5">
        <w:rPr>
          <w:rFonts w:ascii="Verdana" w:hAnsi="Verdana"/>
          <w:color w:val="000000"/>
          <w:spacing w:val="22"/>
          <w:sz w:val="20"/>
          <w:lang w:val="es-AR"/>
        </w:rPr>
        <w:t xml:space="preserve"> </w:t>
      </w:r>
      <w:r w:rsidRPr="006A39D5">
        <w:rPr>
          <w:rFonts w:ascii="Verdana" w:hAnsi="Verdana"/>
          <w:color w:val="000000"/>
          <w:sz w:val="20"/>
          <w:lang w:val="es-AR"/>
        </w:rPr>
        <w:t>que</w:t>
      </w:r>
      <w:r w:rsidRPr="006A39D5">
        <w:rPr>
          <w:rFonts w:ascii="Verdana" w:hAnsi="Verdana"/>
          <w:color w:val="000000"/>
          <w:spacing w:val="22"/>
          <w:sz w:val="20"/>
          <w:lang w:val="es-AR"/>
        </w:rPr>
        <w:t xml:space="preserve"> </w:t>
      </w:r>
      <w:r w:rsidRPr="006A39D5">
        <w:rPr>
          <w:rFonts w:ascii="Verdana" w:hAnsi="Verdana"/>
          <w:color w:val="000000"/>
          <w:sz w:val="20"/>
          <w:lang w:val="es-AR"/>
        </w:rPr>
        <w:t>alguien</w:t>
      </w:r>
      <w:r w:rsidRPr="006A39D5">
        <w:rPr>
          <w:rFonts w:ascii="Verdana" w:hAnsi="Verdana"/>
          <w:color w:val="000000"/>
          <w:spacing w:val="22"/>
          <w:sz w:val="20"/>
          <w:lang w:val="es-AR"/>
        </w:rPr>
        <w:t xml:space="preserve"> </w:t>
      </w:r>
      <w:r w:rsidRPr="006A39D5">
        <w:rPr>
          <w:rFonts w:ascii="Verdana" w:hAnsi="Verdana"/>
          <w:color w:val="000000"/>
          <w:sz w:val="20"/>
          <w:lang w:val="es-AR"/>
        </w:rPr>
        <w:t>la</w:t>
      </w:r>
      <w:r w:rsidRPr="006A39D5">
        <w:rPr>
          <w:rFonts w:ascii="Verdana" w:hAnsi="Verdana"/>
          <w:color w:val="000000"/>
          <w:spacing w:val="20"/>
          <w:sz w:val="20"/>
          <w:lang w:val="es-AR"/>
        </w:rPr>
        <w:t xml:space="preserve"> </w:t>
      </w:r>
      <w:r w:rsidRPr="006A39D5">
        <w:rPr>
          <w:rFonts w:ascii="Verdana" w:hAnsi="Verdana"/>
          <w:color w:val="000000"/>
          <w:sz w:val="20"/>
          <w:lang w:val="es-AR"/>
        </w:rPr>
        <w:t>diga</w:t>
      </w:r>
      <w:r w:rsidRPr="006A39D5">
        <w:rPr>
          <w:rFonts w:ascii="Verdana" w:hAnsi="Verdana"/>
          <w:color w:val="000000"/>
          <w:spacing w:val="18"/>
          <w:sz w:val="20"/>
          <w:lang w:val="es-AR"/>
        </w:rPr>
        <w:t xml:space="preserve"> </w:t>
      </w:r>
      <w:r w:rsidRPr="006A39D5">
        <w:rPr>
          <w:rFonts w:ascii="Verdana" w:hAnsi="Verdana"/>
          <w:color w:val="000000"/>
          <w:sz w:val="20"/>
          <w:lang w:val="es-AR"/>
        </w:rPr>
        <w:t>una</w:t>
      </w:r>
      <w:r w:rsidRPr="006A39D5">
        <w:rPr>
          <w:rFonts w:ascii="Verdana" w:hAnsi="Verdana"/>
          <w:color w:val="000000"/>
          <w:spacing w:val="19"/>
          <w:sz w:val="20"/>
          <w:lang w:val="es-AR"/>
        </w:rPr>
        <w:t xml:space="preserve"> </w:t>
      </w:r>
      <w:r w:rsidRPr="006A39D5">
        <w:rPr>
          <w:rFonts w:ascii="Verdana" w:hAnsi="Verdana"/>
          <w:color w:val="000000"/>
          <w:sz w:val="20"/>
          <w:lang w:val="es-AR"/>
        </w:rPr>
        <w:t>sola</w:t>
      </w:r>
      <w:r w:rsidRPr="006A39D5">
        <w:rPr>
          <w:rFonts w:ascii="Verdana" w:hAnsi="Verdana"/>
          <w:color w:val="000000"/>
          <w:spacing w:val="18"/>
          <w:sz w:val="20"/>
          <w:lang w:val="es-AR"/>
        </w:rPr>
        <w:t xml:space="preserve"> </w:t>
      </w:r>
      <w:r w:rsidRPr="006A39D5">
        <w:rPr>
          <w:rFonts w:ascii="Verdana" w:hAnsi="Verdana"/>
          <w:color w:val="000000"/>
          <w:sz w:val="20"/>
          <w:lang w:val="es-AR"/>
        </w:rPr>
        <w:t>vez</w:t>
      </w:r>
      <w:r w:rsidRPr="006A39D5">
        <w:rPr>
          <w:rFonts w:ascii="Verdana" w:hAnsi="Verdana"/>
          <w:color w:val="000000"/>
          <w:spacing w:val="20"/>
          <w:sz w:val="20"/>
          <w:lang w:val="es-AR"/>
        </w:rPr>
        <w:t xml:space="preserve"> </w:t>
      </w:r>
      <w:r w:rsidRPr="006A39D5">
        <w:rPr>
          <w:rFonts w:ascii="Verdana" w:hAnsi="Verdana"/>
          <w:color w:val="000000"/>
          <w:sz w:val="20"/>
          <w:lang w:val="es-AR"/>
        </w:rPr>
        <w:t xml:space="preserve">para que uno sepa que es cierto. El gobierno les reparte vicios y yerba para tenerlos quietos, pero ellos tienen brujos muy precavidos que les dan su consejo. A una orden del cacique </w:t>
      </w:r>
      <w:r w:rsidRPr="006A39D5">
        <w:rPr>
          <w:rFonts w:ascii="Verdana" w:hAnsi="Verdana"/>
          <w:color w:val="000000"/>
          <w:sz w:val="20"/>
          <w:lang w:val="es-AR"/>
        </w:rPr>
        <w:lastRenderedPageBreak/>
        <w:t>no</w:t>
      </w:r>
      <w:r w:rsidRPr="006A39D5">
        <w:rPr>
          <w:rFonts w:ascii="Verdana" w:hAnsi="Verdana"/>
          <w:color w:val="000000"/>
          <w:spacing w:val="27"/>
          <w:sz w:val="20"/>
          <w:lang w:val="es-AR"/>
        </w:rPr>
        <w:t xml:space="preserve"> </w:t>
      </w:r>
      <w:r w:rsidRPr="006A39D5">
        <w:rPr>
          <w:rFonts w:ascii="Verdana" w:hAnsi="Verdana"/>
          <w:color w:val="000000"/>
          <w:sz w:val="20"/>
          <w:lang w:val="es-AR"/>
        </w:rPr>
        <w:t>les</w:t>
      </w:r>
      <w:r w:rsidRPr="006A39D5">
        <w:rPr>
          <w:rFonts w:ascii="Verdana" w:hAnsi="Verdana"/>
          <w:color w:val="000000"/>
          <w:spacing w:val="27"/>
          <w:sz w:val="20"/>
          <w:lang w:val="es-AR"/>
        </w:rPr>
        <w:t xml:space="preserve"> </w:t>
      </w:r>
      <w:r w:rsidRPr="006A39D5">
        <w:rPr>
          <w:rFonts w:ascii="Verdana" w:hAnsi="Verdana"/>
          <w:color w:val="000000"/>
          <w:sz w:val="20"/>
          <w:lang w:val="es-AR"/>
        </w:rPr>
        <w:t>cuesta</w:t>
      </w:r>
      <w:r w:rsidRPr="006A39D5">
        <w:rPr>
          <w:rFonts w:ascii="Verdana" w:hAnsi="Verdana"/>
          <w:color w:val="000000"/>
          <w:spacing w:val="27"/>
          <w:sz w:val="20"/>
          <w:lang w:val="es-AR"/>
        </w:rPr>
        <w:t xml:space="preserve"> </w:t>
      </w:r>
      <w:r w:rsidRPr="006A39D5">
        <w:rPr>
          <w:rFonts w:ascii="Verdana" w:hAnsi="Verdana"/>
          <w:color w:val="000000"/>
          <w:sz w:val="20"/>
          <w:lang w:val="es-AR"/>
        </w:rPr>
        <w:t>nada</w:t>
      </w:r>
      <w:r w:rsidRPr="006A39D5">
        <w:rPr>
          <w:rFonts w:ascii="Verdana" w:hAnsi="Verdana"/>
          <w:color w:val="000000"/>
          <w:spacing w:val="26"/>
          <w:sz w:val="20"/>
          <w:lang w:val="es-AR"/>
        </w:rPr>
        <w:t xml:space="preserve"> </w:t>
      </w:r>
      <w:r w:rsidRPr="006A39D5">
        <w:rPr>
          <w:rFonts w:ascii="Verdana" w:hAnsi="Verdana"/>
          <w:color w:val="000000"/>
          <w:sz w:val="20"/>
          <w:lang w:val="es-AR"/>
        </w:rPr>
        <w:t>atropellar</w:t>
      </w:r>
      <w:r w:rsidRPr="006A39D5">
        <w:rPr>
          <w:rFonts w:ascii="Verdana" w:hAnsi="Verdana"/>
          <w:color w:val="000000"/>
          <w:spacing w:val="27"/>
          <w:sz w:val="20"/>
          <w:lang w:val="es-AR"/>
        </w:rPr>
        <w:t xml:space="preserve"> </w:t>
      </w:r>
      <w:r w:rsidRPr="006A39D5">
        <w:rPr>
          <w:rFonts w:ascii="Verdana" w:hAnsi="Verdana"/>
          <w:color w:val="000000"/>
          <w:sz w:val="20"/>
          <w:lang w:val="es-AR"/>
        </w:rPr>
        <w:t>entre</w:t>
      </w:r>
      <w:r w:rsidRPr="006A39D5">
        <w:rPr>
          <w:rFonts w:ascii="Verdana" w:hAnsi="Verdana"/>
          <w:color w:val="000000"/>
          <w:spacing w:val="26"/>
          <w:sz w:val="20"/>
          <w:lang w:val="es-AR"/>
        </w:rPr>
        <w:t xml:space="preserve"> </w:t>
      </w:r>
      <w:r w:rsidRPr="006A39D5">
        <w:rPr>
          <w:rFonts w:ascii="Verdana" w:hAnsi="Verdana"/>
          <w:color w:val="000000"/>
          <w:sz w:val="20"/>
          <w:lang w:val="es-AR"/>
        </w:rPr>
        <w:t>los</w:t>
      </w:r>
      <w:r w:rsidRPr="006A39D5">
        <w:rPr>
          <w:rFonts w:ascii="Verdana" w:hAnsi="Verdana"/>
          <w:color w:val="000000"/>
          <w:spacing w:val="27"/>
          <w:sz w:val="20"/>
          <w:lang w:val="es-AR"/>
        </w:rPr>
        <w:t xml:space="preserve"> </w:t>
      </w:r>
      <w:r w:rsidRPr="006A39D5">
        <w:rPr>
          <w:rFonts w:ascii="Verdana" w:hAnsi="Verdana"/>
          <w:color w:val="000000"/>
          <w:sz w:val="20"/>
          <w:lang w:val="es-AR"/>
        </w:rPr>
        <w:t>fortines,</w:t>
      </w:r>
      <w:r w:rsidRPr="006A39D5">
        <w:rPr>
          <w:rFonts w:ascii="Verdana" w:hAnsi="Verdana"/>
          <w:color w:val="000000"/>
          <w:spacing w:val="27"/>
          <w:sz w:val="20"/>
          <w:lang w:val="es-AR"/>
        </w:rPr>
        <w:t xml:space="preserve"> </w:t>
      </w:r>
      <w:r w:rsidRPr="006A39D5">
        <w:rPr>
          <w:rFonts w:ascii="Verdana" w:hAnsi="Verdana"/>
          <w:color w:val="000000"/>
          <w:sz w:val="20"/>
          <w:lang w:val="es-AR"/>
        </w:rPr>
        <w:t>que</w:t>
      </w:r>
      <w:r w:rsidRPr="006A39D5">
        <w:rPr>
          <w:rFonts w:ascii="Verdana" w:hAnsi="Verdana"/>
          <w:color w:val="000000"/>
          <w:spacing w:val="26"/>
          <w:sz w:val="20"/>
          <w:lang w:val="es-AR"/>
        </w:rPr>
        <w:t xml:space="preserve"> </w:t>
      </w:r>
      <w:r w:rsidRPr="006A39D5">
        <w:rPr>
          <w:rFonts w:ascii="Verdana" w:hAnsi="Verdana"/>
          <w:color w:val="000000"/>
          <w:sz w:val="20"/>
          <w:lang w:val="es-AR"/>
        </w:rPr>
        <w:t>están</w:t>
      </w:r>
      <w:r w:rsidRPr="006A39D5">
        <w:rPr>
          <w:rFonts w:ascii="Verdana" w:hAnsi="Verdana"/>
          <w:color w:val="000000"/>
          <w:spacing w:val="27"/>
          <w:sz w:val="20"/>
          <w:lang w:val="es-AR"/>
        </w:rPr>
        <w:t xml:space="preserve"> </w:t>
      </w:r>
      <w:r w:rsidRPr="006A39D5">
        <w:rPr>
          <w:rFonts w:ascii="Verdana" w:hAnsi="Verdana"/>
          <w:color w:val="000000"/>
          <w:sz w:val="20"/>
          <w:lang w:val="es-AR"/>
        </w:rPr>
        <w:t>desparramados.</w:t>
      </w:r>
      <w:r w:rsidRPr="006A39D5">
        <w:rPr>
          <w:rFonts w:ascii="Verdana" w:hAnsi="Verdana"/>
          <w:color w:val="000000"/>
          <w:spacing w:val="29"/>
          <w:sz w:val="20"/>
          <w:lang w:val="es-AR"/>
        </w:rPr>
        <w:t xml:space="preserve"> </w:t>
      </w:r>
      <w:r w:rsidRPr="006A39D5">
        <w:rPr>
          <w:rFonts w:ascii="Verdana" w:hAnsi="Verdana"/>
          <w:color w:val="000000"/>
          <w:sz w:val="20"/>
          <w:lang w:val="es-AR"/>
        </w:rPr>
        <w:t>De</w:t>
      </w:r>
      <w:r w:rsidRPr="006A39D5">
        <w:rPr>
          <w:rFonts w:ascii="Verdana" w:hAnsi="Verdana"/>
          <w:color w:val="000000"/>
          <w:spacing w:val="27"/>
          <w:sz w:val="20"/>
          <w:lang w:val="es-AR"/>
        </w:rPr>
        <w:t xml:space="preserve"> </w:t>
      </w:r>
      <w:r w:rsidRPr="006A39D5">
        <w:rPr>
          <w:rFonts w:ascii="Verdana" w:hAnsi="Verdana"/>
          <w:color w:val="000000"/>
          <w:sz w:val="20"/>
          <w:lang w:val="es-AR"/>
        </w:rPr>
        <w:t>puro cavilar,</w:t>
      </w:r>
      <w:r w:rsidRPr="006A39D5">
        <w:rPr>
          <w:rFonts w:ascii="Verdana" w:hAnsi="Verdana"/>
          <w:color w:val="000000"/>
          <w:spacing w:val="17"/>
          <w:sz w:val="20"/>
          <w:lang w:val="es-AR"/>
        </w:rPr>
        <w:t xml:space="preserve"> </w:t>
      </w:r>
      <w:r w:rsidRPr="006A39D5">
        <w:rPr>
          <w:rFonts w:ascii="Verdana" w:hAnsi="Verdana"/>
          <w:color w:val="000000"/>
          <w:sz w:val="20"/>
          <w:lang w:val="es-AR"/>
        </w:rPr>
        <w:t>yo</w:t>
      </w:r>
      <w:r w:rsidRPr="006A39D5">
        <w:rPr>
          <w:rFonts w:ascii="Verdana" w:hAnsi="Verdana"/>
          <w:color w:val="000000"/>
          <w:spacing w:val="17"/>
          <w:sz w:val="20"/>
          <w:lang w:val="es-AR"/>
        </w:rPr>
        <w:t xml:space="preserve"> </w:t>
      </w:r>
      <w:r w:rsidRPr="006A39D5">
        <w:rPr>
          <w:rFonts w:ascii="Verdana" w:hAnsi="Verdana"/>
          <w:color w:val="000000"/>
          <w:sz w:val="20"/>
          <w:lang w:val="es-AR"/>
        </w:rPr>
        <w:t>casi</w:t>
      </w:r>
      <w:r w:rsidRPr="006A39D5">
        <w:rPr>
          <w:rFonts w:ascii="Verdana" w:hAnsi="Verdana"/>
          <w:color w:val="000000"/>
          <w:spacing w:val="18"/>
          <w:sz w:val="20"/>
          <w:lang w:val="es-AR"/>
        </w:rPr>
        <w:t xml:space="preserve"> </w:t>
      </w:r>
      <w:r w:rsidRPr="006A39D5">
        <w:rPr>
          <w:rFonts w:ascii="Verdana" w:hAnsi="Verdana"/>
          <w:color w:val="000000"/>
          <w:sz w:val="20"/>
          <w:lang w:val="es-AR"/>
        </w:rPr>
        <w:t>tenía</w:t>
      </w:r>
      <w:r w:rsidRPr="006A39D5">
        <w:rPr>
          <w:rFonts w:ascii="Verdana" w:hAnsi="Verdana"/>
          <w:color w:val="000000"/>
          <w:spacing w:val="17"/>
          <w:sz w:val="20"/>
          <w:lang w:val="es-AR"/>
        </w:rPr>
        <w:t xml:space="preserve"> </w:t>
      </w:r>
      <w:r w:rsidRPr="006A39D5">
        <w:rPr>
          <w:rFonts w:ascii="Verdana" w:hAnsi="Verdana"/>
          <w:color w:val="000000"/>
          <w:sz w:val="20"/>
          <w:lang w:val="es-AR"/>
        </w:rPr>
        <w:t>ganas</w:t>
      </w:r>
      <w:r w:rsidRPr="006A39D5">
        <w:rPr>
          <w:rFonts w:ascii="Verdana" w:hAnsi="Verdana"/>
          <w:color w:val="000000"/>
          <w:spacing w:val="17"/>
          <w:sz w:val="20"/>
          <w:lang w:val="es-AR"/>
        </w:rPr>
        <w:t xml:space="preserve"> </w:t>
      </w:r>
      <w:r w:rsidRPr="006A39D5">
        <w:rPr>
          <w:rFonts w:ascii="Verdana" w:hAnsi="Verdana"/>
          <w:color w:val="000000"/>
          <w:sz w:val="20"/>
          <w:lang w:val="es-AR"/>
        </w:rPr>
        <w:t>que</w:t>
      </w:r>
      <w:r w:rsidRPr="006A39D5">
        <w:rPr>
          <w:rFonts w:ascii="Verdana" w:hAnsi="Verdana"/>
          <w:color w:val="000000"/>
          <w:spacing w:val="18"/>
          <w:sz w:val="20"/>
          <w:lang w:val="es-AR"/>
        </w:rPr>
        <w:t xml:space="preserve"> </w:t>
      </w:r>
      <w:r w:rsidRPr="006A39D5">
        <w:rPr>
          <w:rFonts w:ascii="Verdana" w:hAnsi="Verdana"/>
          <w:color w:val="000000"/>
          <w:sz w:val="20"/>
          <w:lang w:val="es-AR"/>
        </w:rPr>
        <w:t>se</w:t>
      </w:r>
      <w:r w:rsidRPr="006A39D5">
        <w:rPr>
          <w:rFonts w:ascii="Verdana" w:hAnsi="Verdana"/>
          <w:color w:val="000000"/>
          <w:spacing w:val="17"/>
          <w:sz w:val="20"/>
          <w:lang w:val="es-AR"/>
        </w:rPr>
        <w:t xml:space="preserve"> </w:t>
      </w:r>
      <w:r w:rsidRPr="006A39D5">
        <w:rPr>
          <w:rFonts w:ascii="Verdana" w:hAnsi="Verdana"/>
          <w:color w:val="000000"/>
          <w:sz w:val="20"/>
          <w:lang w:val="es-AR"/>
        </w:rPr>
        <w:t>vinieran</w:t>
      </w:r>
      <w:r w:rsidRPr="006A39D5">
        <w:rPr>
          <w:rFonts w:ascii="Verdana" w:hAnsi="Verdana"/>
          <w:color w:val="000000"/>
          <w:spacing w:val="17"/>
          <w:sz w:val="20"/>
          <w:lang w:val="es-AR"/>
        </w:rPr>
        <w:t xml:space="preserve"> </w:t>
      </w:r>
      <w:r w:rsidRPr="006A39D5">
        <w:rPr>
          <w:rFonts w:ascii="Verdana" w:hAnsi="Verdana"/>
          <w:color w:val="000000"/>
          <w:sz w:val="20"/>
          <w:lang w:val="es-AR"/>
        </w:rPr>
        <w:t>y</w:t>
      </w:r>
      <w:r w:rsidRPr="006A39D5">
        <w:rPr>
          <w:rFonts w:ascii="Verdana" w:hAnsi="Verdana"/>
          <w:color w:val="000000"/>
          <w:spacing w:val="20"/>
          <w:sz w:val="20"/>
          <w:lang w:val="es-AR"/>
        </w:rPr>
        <w:t xml:space="preserve"> </w:t>
      </w:r>
      <w:r w:rsidRPr="006A39D5">
        <w:rPr>
          <w:rFonts w:ascii="Verdana" w:hAnsi="Verdana"/>
          <w:color w:val="000000"/>
          <w:sz w:val="20"/>
          <w:lang w:val="es-AR"/>
        </w:rPr>
        <w:t>sabía</w:t>
      </w:r>
      <w:r w:rsidRPr="006A39D5">
        <w:rPr>
          <w:rFonts w:ascii="Verdana" w:hAnsi="Verdana"/>
          <w:color w:val="000000"/>
          <w:spacing w:val="20"/>
          <w:sz w:val="20"/>
          <w:lang w:val="es-AR"/>
        </w:rPr>
        <w:t xml:space="preserve"> </w:t>
      </w:r>
      <w:r w:rsidRPr="006A39D5">
        <w:rPr>
          <w:rFonts w:ascii="Verdana" w:hAnsi="Verdana"/>
          <w:color w:val="000000"/>
          <w:sz w:val="20"/>
          <w:lang w:val="es-AR"/>
        </w:rPr>
        <w:t>mirar</w:t>
      </w:r>
      <w:r w:rsidRPr="006A39D5">
        <w:rPr>
          <w:rFonts w:ascii="Verdana" w:hAnsi="Verdana"/>
          <w:color w:val="000000"/>
          <w:spacing w:val="20"/>
          <w:sz w:val="20"/>
          <w:lang w:val="es-AR"/>
        </w:rPr>
        <w:t xml:space="preserve"> </w:t>
      </w:r>
      <w:r w:rsidRPr="006A39D5">
        <w:rPr>
          <w:rFonts w:ascii="Verdana" w:hAnsi="Verdana"/>
          <w:color w:val="000000"/>
          <w:sz w:val="20"/>
          <w:lang w:val="es-AR"/>
        </w:rPr>
        <w:t>para</w:t>
      </w:r>
      <w:r w:rsidRPr="006A39D5">
        <w:rPr>
          <w:rFonts w:ascii="Verdana" w:hAnsi="Verdana"/>
          <w:color w:val="000000"/>
          <w:spacing w:val="18"/>
          <w:sz w:val="20"/>
          <w:lang w:val="es-AR"/>
        </w:rPr>
        <w:t xml:space="preserve"> </w:t>
      </w:r>
      <w:r w:rsidRPr="006A39D5">
        <w:rPr>
          <w:rFonts w:ascii="Verdana" w:hAnsi="Verdana"/>
          <w:color w:val="000000"/>
          <w:sz w:val="20"/>
          <w:lang w:val="es-AR"/>
        </w:rPr>
        <w:t>el</w:t>
      </w:r>
      <w:r w:rsidRPr="006A39D5">
        <w:rPr>
          <w:rFonts w:ascii="Verdana" w:hAnsi="Verdana"/>
          <w:color w:val="000000"/>
          <w:spacing w:val="17"/>
          <w:sz w:val="20"/>
          <w:lang w:val="es-AR"/>
        </w:rPr>
        <w:t xml:space="preserve"> </w:t>
      </w:r>
      <w:r w:rsidRPr="006A39D5">
        <w:rPr>
          <w:rFonts w:ascii="Verdana" w:hAnsi="Verdana"/>
          <w:color w:val="000000"/>
          <w:sz w:val="20"/>
          <w:lang w:val="es-AR"/>
        </w:rPr>
        <w:t>rumbo</w:t>
      </w:r>
      <w:r w:rsidRPr="006A39D5">
        <w:rPr>
          <w:rFonts w:ascii="Verdana" w:hAnsi="Verdana"/>
          <w:color w:val="000000"/>
          <w:spacing w:val="17"/>
          <w:sz w:val="20"/>
          <w:lang w:val="es-AR"/>
        </w:rPr>
        <w:t xml:space="preserve"> </w:t>
      </w:r>
      <w:r w:rsidRPr="006A39D5">
        <w:rPr>
          <w:rFonts w:ascii="Verdana" w:hAnsi="Verdana"/>
          <w:color w:val="000000"/>
          <w:sz w:val="20"/>
          <w:lang w:val="es-AR"/>
        </w:rPr>
        <w:t>que</w:t>
      </w:r>
      <w:r w:rsidRPr="006A39D5">
        <w:rPr>
          <w:rFonts w:ascii="Verdana" w:hAnsi="Verdana"/>
          <w:color w:val="000000"/>
          <w:spacing w:val="18"/>
          <w:sz w:val="20"/>
          <w:lang w:val="es-AR"/>
        </w:rPr>
        <w:t xml:space="preserve"> </w:t>
      </w:r>
      <w:r w:rsidRPr="006A39D5">
        <w:rPr>
          <w:rFonts w:ascii="Verdana" w:hAnsi="Verdana"/>
          <w:color w:val="000000"/>
          <w:sz w:val="20"/>
          <w:lang w:val="es-AR"/>
        </w:rPr>
        <w:t>el</w:t>
      </w:r>
      <w:r w:rsidRPr="006A39D5">
        <w:rPr>
          <w:rFonts w:ascii="Verdana" w:hAnsi="Verdana"/>
          <w:color w:val="000000"/>
          <w:spacing w:val="17"/>
          <w:sz w:val="20"/>
          <w:lang w:val="es-AR"/>
        </w:rPr>
        <w:t xml:space="preserve"> </w:t>
      </w:r>
      <w:r w:rsidRPr="006A39D5">
        <w:rPr>
          <w:rFonts w:ascii="Verdana" w:hAnsi="Verdana"/>
          <w:color w:val="000000"/>
          <w:sz w:val="20"/>
          <w:lang w:val="es-AR"/>
        </w:rPr>
        <w:t>sol</w:t>
      </w:r>
      <w:r w:rsidRPr="006A39D5">
        <w:rPr>
          <w:rFonts w:ascii="Verdana" w:hAnsi="Verdana"/>
          <w:color w:val="000000"/>
          <w:spacing w:val="18"/>
          <w:sz w:val="20"/>
          <w:lang w:val="es-AR"/>
        </w:rPr>
        <w:t xml:space="preserve"> </w:t>
      </w:r>
      <w:r w:rsidRPr="006A39D5">
        <w:rPr>
          <w:rFonts w:ascii="Verdana" w:hAnsi="Verdana"/>
          <w:color w:val="000000"/>
          <w:sz w:val="20"/>
          <w:lang w:val="es-AR"/>
        </w:rPr>
        <w:t>se pone. No sé llevar la cuenta del tiempo, pero hubo escarchas y veranos y yerras y la muerte</w:t>
      </w:r>
      <w:r w:rsidRPr="006A39D5">
        <w:rPr>
          <w:rFonts w:ascii="Verdana" w:hAnsi="Verdana"/>
          <w:color w:val="000000"/>
          <w:spacing w:val="15"/>
          <w:sz w:val="20"/>
          <w:lang w:val="es-AR"/>
        </w:rPr>
        <w:t xml:space="preserve"> </w:t>
      </w:r>
      <w:r w:rsidRPr="006A39D5">
        <w:rPr>
          <w:rFonts w:ascii="Verdana" w:hAnsi="Verdana"/>
          <w:color w:val="000000"/>
          <w:sz w:val="20"/>
          <w:lang w:val="es-AR"/>
        </w:rPr>
        <w:t>del</w:t>
      </w:r>
      <w:r w:rsidRPr="006A39D5">
        <w:rPr>
          <w:rFonts w:ascii="Verdana" w:hAnsi="Verdana"/>
          <w:color w:val="000000"/>
          <w:spacing w:val="16"/>
          <w:sz w:val="20"/>
          <w:lang w:val="es-AR"/>
        </w:rPr>
        <w:t xml:space="preserve"> </w:t>
      </w:r>
      <w:r w:rsidRPr="006A39D5">
        <w:rPr>
          <w:rFonts w:ascii="Verdana" w:hAnsi="Verdana"/>
          <w:color w:val="000000"/>
          <w:sz w:val="20"/>
          <w:lang w:val="es-AR"/>
        </w:rPr>
        <w:t>hijo</w:t>
      </w:r>
      <w:r w:rsidRPr="006A39D5">
        <w:rPr>
          <w:rFonts w:ascii="Verdana" w:hAnsi="Verdana"/>
          <w:color w:val="000000"/>
          <w:spacing w:val="16"/>
          <w:sz w:val="20"/>
          <w:lang w:val="es-AR"/>
        </w:rPr>
        <w:t xml:space="preserve"> </w:t>
      </w:r>
      <w:r w:rsidRPr="006A39D5">
        <w:rPr>
          <w:rFonts w:ascii="Verdana" w:hAnsi="Verdana"/>
          <w:color w:val="000000"/>
          <w:sz w:val="20"/>
          <w:lang w:val="es-AR"/>
        </w:rPr>
        <w:t>del</w:t>
      </w:r>
      <w:r w:rsidRPr="006A39D5">
        <w:rPr>
          <w:rFonts w:ascii="Verdana" w:hAnsi="Verdana"/>
          <w:color w:val="000000"/>
          <w:spacing w:val="17"/>
          <w:sz w:val="20"/>
          <w:lang w:val="es-AR"/>
        </w:rPr>
        <w:t xml:space="preserve"> </w:t>
      </w:r>
      <w:r w:rsidRPr="006A39D5">
        <w:rPr>
          <w:rFonts w:ascii="Verdana" w:hAnsi="Verdana"/>
          <w:color w:val="000000"/>
          <w:sz w:val="20"/>
          <w:lang w:val="es-AR"/>
        </w:rPr>
        <w:t>capataz</w:t>
      </w:r>
      <w:r w:rsidRPr="006A39D5">
        <w:rPr>
          <w:rFonts w:ascii="Verdana" w:hAnsi="Verdana"/>
          <w:color w:val="000000"/>
          <w:spacing w:val="15"/>
          <w:sz w:val="20"/>
          <w:lang w:val="es-AR"/>
        </w:rPr>
        <w:t xml:space="preserve"> </w:t>
      </w:r>
      <w:r w:rsidRPr="006A39D5">
        <w:rPr>
          <w:rFonts w:ascii="Verdana" w:hAnsi="Verdana"/>
          <w:color w:val="000000"/>
          <w:sz w:val="20"/>
          <w:lang w:val="es-AR"/>
        </w:rPr>
        <w:t>antes de</w:t>
      </w:r>
      <w:r w:rsidRPr="006A39D5">
        <w:rPr>
          <w:rFonts w:ascii="Verdana" w:hAnsi="Verdana"/>
          <w:color w:val="000000"/>
          <w:spacing w:val="17"/>
          <w:sz w:val="20"/>
          <w:lang w:val="es-AR"/>
        </w:rPr>
        <w:t xml:space="preserve"> </w:t>
      </w:r>
      <w:r w:rsidRPr="006A39D5">
        <w:rPr>
          <w:rFonts w:ascii="Verdana" w:hAnsi="Verdana"/>
          <w:color w:val="000000"/>
          <w:sz w:val="20"/>
          <w:lang w:val="es-AR"/>
        </w:rPr>
        <w:t>la</w:t>
      </w:r>
      <w:r w:rsidRPr="006A39D5">
        <w:rPr>
          <w:rFonts w:ascii="Verdana" w:hAnsi="Verdana"/>
          <w:color w:val="000000"/>
          <w:spacing w:val="15"/>
          <w:sz w:val="20"/>
          <w:lang w:val="es-AR"/>
        </w:rPr>
        <w:t xml:space="preserve"> </w:t>
      </w:r>
      <w:r w:rsidRPr="006A39D5">
        <w:rPr>
          <w:rFonts w:ascii="Verdana" w:hAnsi="Verdana"/>
          <w:color w:val="000000"/>
          <w:sz w:val="20"/>
          <w:lang w:val="es-AR"/>
        </w:rPr>
        <w:t>invasión.</w:t>
      </w:r>
      <w:r w:rsidRPr="006A39D5">
        <w:rPr>
          <w:rFonts w:ascii="Verdana" w:hAnsi="Verdana"/>
          <w:color w:val="000000"/>
          <w:spacing w:val="17"/>
          <w:sz w:val="20"/>
          <w:lang w:val="es-AR"/>
        </w:rPr>
        <w:t xml:space="preserve"> </w:t>
      </w:r>
      <w:r w:rsidRPr="006A39D5">
        <w:rPr>
          <w:rFonts w:ascii="Verdana" w:hAnsi="Verdana"/>
          <w:color w:val="000000"/>
          <w:sz w:val="20"/>
          <w:lang w:val="es-AR"/>
        </w:rPr>
        <w:t>Fue</w:t>
      </w:r>
      <w:r w:rsidRPr="006A39D5">
        <w:rPr>
          <w:rFonts w:ascii="Verdana" w:hAnsi="Verdana"/>
          <w:color w:val="000000"/>
          <w:spacing w:val="17"/>
          <w:sz w:val="20"/>
          <w:lang w:val="es-AR"/>
        </w:rPr>
        <w:t xml:space="preserve"> </w:t>
      </w:r>
      <w:r w:rsidRPr="006A39D5">
        <w:rPr>
          <w:rFonts w:ascii="Verdana" w:hAnsi="Verdana"/>
          <w:color w:val="000000"/>
          <w:sz w:val="20"/>
          <w:lang w:val="es-AR"/>
        </w:rPr>
        <w:t>como</w:t>
      </w:r>
      <w:r w:rsidRPr="006A39D5">
        <w:rPr>
          <w:rFonts w:ascii="Verdana" w:hAnsi="Verdana"/>
          <w:color w:val="000000"/>
          <w:spacing w:val="17"/>
          <w:sz w:val="20"/>
          <w:lang w:val="es-AR"/>
        </w:rPr>
        <w:t xml:space="preserve"> </w:t>
      </w:r>
      <w:r w:rsidRPr="006A39D5">
        <w:rPr>
          <w:rFonts w:ascii="Verdana" w:hAnsi="Verdana"/>
          <w:color w:val="000000"/>
          <w:sz w:val="20"/>
          <w:lang w:val="es-AR"/>
        </w:rPr>
        <w:t>si</w:t>
      </w:r>
      <w:r w:rsidRPr="006A39D5">
        <w:rPr>
          <w:rFonts w:ascii="Verdana" w:hAnsi="Verdana"/>
          <w:color w:val="000000"/>
          <w:spacing w:val="17"/>
          <w:sz w:val="20"/>
          <w:lang w:val="es-AR"/>
        </w:rPr>
        <w:t xml:space="preserve"> </w:t>
      </w:r>
      <w:r w:rsidRPr="006A39D5">
        <w:rPr>
          <w:rFonts w:ascii="Verdana" w:hAnsi="Verdana"/>
          <w:color w:val="000000"/>
          <w:sz w:val="20"/>
          <w:lang w:val="es-AR"/>
        </w:rPr>
        <w:t>los</w:t>
      </w:r>
      <w:r w:rsidRPr="006A39D5">
        <w:rPr>
          <w:rFonts w:ascii="Verdana" w:hAnsi="Verdana"/>
          <w:color w:val="000000"/>
          <w:spacing w:val="16"/>
          <w:sz w:val="20"/>
          <w:lang w:val="es-AR"/>
        </w:rPr>
        <w:t xml:space="preserve"> </w:t>
      </w:r>
      <w:r w:rsidRPr="006A39D5">
        <w:rPr>
          <w:rFonts w:ascii="Verdana" w:hAnsi="Verdana"/>
          <w:color w:val="000000"/>
          <w:sz w:val="20"/>
          <w:lang w:val="es-AR"/>
        </w:rPr>
        <w:t>trajera</w:t>
      </w:r>
      <w:r w:rsidRPr="006A39D5">
        <w:rPr>
          <w:rFonts w:ascii="Verdana" w:hAnsi="Verdana"/>
          <w:color w:val="000000"/>
          <w:spacing w:val="17"/>
          <w:sz w:val="20"/>
          <w:lang w:val="es-AR"/>
        </w:rPr>
        <w:t xml:space="preserve"> </w:t>
      </w:r>
      <w:r w:rsidRPr="006A39D5">
        <w:rPr>
          <w:rFonts w:ascii="Verdana" w:hAnsi="Verdana"/>
          <w:color w:val="000000"/>
          <w:sz w:val="20"/>
          <w:lang w:val="es-AR"/>
        </w:rPr>
        <w:t>el pampero.</w:t>
      </w:r>
      <w:r w:rsidRPr="006A39D5">
        <w:rPr>
          <w:rFonts w:ascii="Verdana" w:hAnsi="Verdana"/>
          <w:color w:val="000000"/>
          <w:spacing w:val="17"/>
          <w:sz w:val="20"/>
          <w:lang w:val="es-AR"/>
        </w:rPr>
        <w:t xml:space="preserve"> </w:t>
      </w:r>
      <w:r w:rsidRPr="006A39D5">
        <w:rPr>
          <w:rFonts w:ascii="Verdana" w:hAnsi="Verdana"/>
          <w:color w:val="000000"/>
          <w:sz w:val="20"/>
          <w:lang w:val="es-AR"/>
        </w:rPr>
        <w:t>Yo vi una flor de cardo en una zanja y soñé con los indios. A la madrugada ocurrió. Los animales lo supieron antes que los cristianos, como en los temblores de tierra. La</w:t>
      </w:r>
      <w:r w:rsidRPr="006A39D5">
        <w:rPr>
          <w:rFonts w:ascii="Verdana" w:hAnsi="Verdana"/>
          <w:color w:val="000000"/>
          <w:spacing w:val="80"/>
          <w:sz w:val="20"/>
          <w:lang w:val="es-AR"/>
        </w:rPr>
        <w:t xml:space="preserve"> </w:t>
      </w:r>
      <w:r w:rsidRPr="006A39D5">
        <w:rPr>
          <w:rFonts w:ascii="Verdana" w:hAnsi="Verdana"/>
          <w:color w:val="000000"/>
          <w:sz w:val="20"/>
          <w:lang w:val="es-AR"/>
        </w:rPr>
        <w:t>hacienda</w:t>
      </w:r>
      <w:r w:rsidRPr="006A39D5">
        <w:rPr>
          <w:rFonts w:ascii="Verdana" w:hAnsi="Verdana"/>
          <w:color w:val="000000"/>
          <w:spacing w:val="15"/>
          <w:sz w:val="20"/>
          <w:lang w:val="es-AR"/>
        </w:rPr>
        <w:t xml:space="preserve"> </w:t>
      </w:r>
      <w:r w:rsidRPr="006A39D5">
        <w:rPr>
          <w:rFonts w:ascii="Verdana" w:hAnsi="Verdana"/>
          <w:color w:val="000000"/>
          <w:sz w:val="20"/>
          <w:lang w:val="es-AR"/>
        </w:rPr>
        <w:t>estaba desasosegada</w:t>
      </w:r>
      <w:r w:rsidRPr="006A39D5">
        <w:rPr>
          <w:rFonts w:ascii="Verdana" w:hAnsi="Verdana"/>
          <w:color w:val="000000"/>
          <w:spacing w:val="16"/>
          <w:sz w:val="20"/>
          <w:lang w:val="es-AR"/>
        </w:rPr>
        <w:t xml:space="preserve"> </w:t>
      </w:r>
      <w:r w:rsidRPr="006A39D5">
        <w:rPr>
          <w:rFonts w:ascii="Verdana" w:hAnsi="Verdana"/>
          <w:color w:val="000000"/>
          <w:sz w:val="20"/>
          <w:lang w:val="es-AR"/>
        </w:rPr>
        <w:t>y</w:t>
      </w:r>
      <w:r w:rsidRPr="006A39D5">
        <w:rPr>
          <w:rFonts w:ascii="Verdana" w:hAnsi="Verdana"/>
          <w:color w:val="000000"/>
          <w:spacing w:val="18"/>
          <w:sz w:val="20"/>
          <w:lang w:val="es-AR"/>
        </w:rPr>
        <w:t xml:space="preserve"> </w:t>
      </w:r>
      <w:r w:rsidRPr="006A39D5">
        <w:rPr>
          <w:rFonts w:ascii="Verdana" w:hAnsi="Verdana"/>
          <w:color w:val="000000"/>
          <w:sz w:val="20"/>
          <w:lang w:val="es-AR"/>
        </w:rPr>
        <w:t>por</w:t>
      </w:r>
      <w:r w:rsidRPr="006A39D5">
        <w:rPr>
          <w:rFonts w:ascii="Verdana" w:hAnsi="Verdana"/>
          <w:color w:val="000000"/>
          <w:spacing w:val="15"/>
          <w:sz w:val="20"/>
          <w:lang w:val="es-AR"/>
        </w:rPr>
        <w:t xml:space="preserve"> </w:t>
      </w:r>
      <w:r w:rsidRPr="006A39D5">
        <w:rPr>
          <w:rFonts w:ascii="Verdana" w:hAnsi="Verdana"/>
          <w:color w:val="000000"/>
          <w:sz w:val="20"/>
          <w:lang w:val="es-AR"/>
        </w:rPr>
        <w:t>el</w:t>
      </w:r>
      <w:r w:rsidRPr="006A39D5">
        <w:rPr>
          <w:rFonts w:ascii="Verdana" w:hAnsi="Verdana"/>
          <w:color w:val="000000"/>
          <w:spacing w:val="17"/>
          <w:sz w:val="20"/>
          <w:lang w:val="es-AR"/>
        </w:rPr>
        <w:t xml:space="preserve"> </w:t>
      </w:r>
      <w:r w:rsidRPr="006A39D5">
        <w:rPr>
          <w:rFonts w:ascii="Verdana" w:hAnsi="Verdana"/>
          <w:color w:val="000000"/>
          <w:sz w:val="20"/>
          <w:lang w:val="es-AR"/>
        </w:rPr>
        <w:t>aire</w:t>
      </w:r>
      <w:r w:rsidRPr="006A39D5">
        <w:rPr>
          <w:rFonts w:ascii="Verdana" w:hAnsi="Verdana"/>
          <w:color w:val="000000"/>
          <w:spacing w:val="17"/>
          <w:sz w:val="20"/>
          <w:lang w:val="es-AR"/>
        </w:rPr>
        <w:t xml:space="preserve"> </w:t>
      </w:r>
      <w:r w:rsidRPr="006A39D5">
        <w:rPr>
          <w:rFonts w:ascii="Verdana" w:hAnsi="Verdana"/>
          <w:color w:val="000000"/>
          <w:sz w:val="20"/>
          <w:lang w:val="es-AR"/>
        </w:rPr>
        <w:t>iban</w:t>
      </w:r>
      <w:r w:rsidRPr="006A39D5">
        <w:rPr>
          <w:rFonts w:ascii="Verdana" w:hAnsi="Verdana"/>
          <w:color w:val="000000"/>
          <w:spacing w:val="17"/>
          <w:sz w:val="20"/>
          <w:lang w:val="es-AR"/>
        </w:rPr>
        <w:t xml:space="preserve"> </w:t>
      </w:r>
      <w:r w:rsidRPr="006A39D5">
        <w:rPr>
          <w:rFonts w:ascii="Verdana" w:hAnsi="Verdana"/>
          <w:color w:val="000000"/>
          <w:sz w:val="20"/>
          <w:lang w:val="es-AR"/>
        </w:rPr>
        <w:t>y</w:t>
      </w:r>
      <w:r w:rsidRPr="006A39D5">
        <w:rPr>
          <w:rFonts w:ascii="Verdana" w:hAnsi="Verdana"/>
          <w:color w:val="000000"/>
          <w:spacing w:val="17"/>
          <w:sz w:val="20"/>
          <w:lang w:val="es-AR"/>
        </w:rPr>
        <w:t xml:space="preserve"> </w:t>
      </w:r>
      <w:r w:rsidRPr="006A39D5">
        <w:rPr>
          <w:rFonts w:ascii="Verdana" w:hAnsi="Verdana"/>
          <w:color w:val="000000"/>
          <w:sz w:val="20"/>
          <w:lang w:val="es-AR"/>
        </w:rPr>
        <w:t>venían</w:t>
      </w:r>
      <w:r w:rsidRPr="006A39D5">
        <w:rPr>
          <w:rFonts w:ascii="Verdana" w:hAnsi="Verdana"/>
          <w:color w:val="000000"/>
          <w:spacing w:val="17"/>
          <w:sz w:val="20"/>
          <w:lang w:val="es-AR"/>
        </w:rPr>
        <w:t xml:space="preserve"> </w:t>
      </w:r>
      <w:r w:rsidRPr="006A39D5">
        <w:rPr>
          <w:rFonts w:ascii="Verdana" w:hAnsi="Verdana"/>
          <w:color w:val="000000"/>
          <w:sz w:val="20"/>
          <w:lang w:val="es-AR"/>
        </w:rPr>
        <w:t>las</w:t>
      </w:r>
      <w:r w:rsidRPr="006A39D5">
        <w:rPr>
          <w:rFonts w:ascii="Verdana" w:hAnsi="Verdana"/>
          <w:color w:val="000000"/>
          <w:spacing w:val="16"/>
          <w:sz w:val="20"/>
          <w:lang w:val="es-AR"/>
        </w:rPr>
        <w:t xml:space="preserve"> </w:t>
      </w:r>
      <w:r w:rsidRPr="006A39D5">
        <w:rPr>
          <w:rFonts w:ascii="Verdana" w:hAnsi="Verdana"/>
          <w:color w:val="000000"/>
          <w:sz w:val="20"/>
          <w:lang w:val="es-AR"/>
        </w:rPr>
        <w:t>aves.</w:t>
      </w:r>
      <w:r w:rsidRPr="006A39D5">
        <w:rPr>
          <w:rFonts w:ascii="Verdana" w:hAnsi="Verdana"/>
          <w:color w:val="000000"/>
          <w:spacing w:val="17"/>
          <w:sz w:val="20"/>
          <w:lang w:val="es-AR"/>
        </w:rPr>
        <w:t xml:space="preserve"> </w:t>
      </w:r>
      <w:r w:rsidRPr="006A39D5">
        <w:rPr>
          <w:rFonts w:ascii="Verdana" w:hAnsi="Verdana"/>
          <w:color w:val="000000"/>
          <w:sz w:val="20"/>
          <w:lang w:val="es-AR"/>
        </w:rPr>
        <w:t>Corrimos</w:t>
      </w:r>
      <w:r w:rsidRPr="006A39D5">
        <w:rPr>
          <w:rFonts w:ascii="Verdana" w:hAnsi="Verdana"/>
          <w:color w:val="000000"/>
          <w:spacing w:val="17"/>
          <w:sz w:val="20"/>
          <w:lang w:val="es-AR"/>
        </w:rPr>
        <w:t xml:space="preserve"> </w:t>
      </w:r>
      <w:r w:rsidRPr="006A39D5">
        <w:rPr>
          <w:rFonts w:ascii="Verdana" w:hAnsi="Verdana"/>
          <w:color w:val="000000"/>
          <w:sz w:val="20"/>
          <w:lang w:val="es-AR"/>
        </w:rPr>
        <w:t>a</w:t>
      </w:r>
      <w:r w:rsidRPr="006A39D5">
        <w:rPr>
          <w:rFonts w:ascii="Verdana" w:hAnsi="Verdana"/>
          <w:color w:val="000000"/>
          <w:spacing w:val="17"/>
          <w:sz w:val="20"/>
          <w:lang w:val="es-AR"/>
        </w:rPr>
        <w:t xml:space="preserve"> </w:t>
      </w:r>
      <w:r w:rsidRPr="006A39D5">
        <w:rPr>
          <w:rFonts w:ascii="Verdana" w:hAnsi="Verdana"/>
          <w:color w:val="000000"/>
          <w:sz w:val="20"/>
          <w:lang w:val="es-AR"/>
        </w:rPr>
        <w:t>mirar</w:t>
      </w:r>
      <w:r w:rsidRPr="006A39D5">
        <w:rPr>
          <w:rFonts w:ascii="Verdana" w:hAnsi="Verdana"/>
          <w:color w:val="000000"/>
          <w:spacing w:val="16"/>
          <w:sz w:val="20"/>
          <w:lang w:val="es-AR"/>
        </w:rPr>
        <w:t xml:space="preserve"> </w:t>
      </w:r>
      <w:r w:rsidRPr="006A39D5">
        <w:rPr>
          <w:rFonts w:ascii="Verdana" w:hAnsi="Verdana"/>
          <w:color w:val="000000"/>
          <w:sz w:val="20"/>
          <w:lang w:val="es-AR"/>
        </w:rPr>
        <w:t>por el lado que yo siempre miraba.</w:t>
      </w:r>
    </w:p>
    <w:p w14:paraId="5CBFB266"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“—¿Quién</w:t>
      </w:r>
      <w:r w:rsidRPr="006A39D5">
        <w:rPr>
          <w:rFonts w:ascii="Verdana" w:hAnsi="Verdana"/>
          <w:color w:val="000000"/>
          <w:spacing w:val="8"/>
          <w:sz w:val="20"/>
          <w:lang w:val="es-AR"/>
        </w:rPr>
        <w:t xml:space="preserve"> </w:t>
      </w:r>
      <w:r w:rsidRPr="006A39D5">
        <w:rPr>
          <w:rFonts w:ascii="Verdana" w:hAnsi="Verdana"/>
          <w:color w:val="000000"/>
          <w:sz w:val="20"/>
          <w:lang w:val="es-AR"/>
        </w:rPr>
        <w:t>les</w:t>
      </w:r>
      <w:r w:rsidRPr="006A39D5">
        <w:rPr>
          <w:rFonts w:ascii="Verdana" w:hAnsi="Verdana"/>
          <w:color w:val="000000"/>
          <w:spacing w:val="9"/>
          <w:sz w:val="20"/>
          <w:lang w:val="es-AR"/>
        </w:rPr>
        <w:t xml:space="preserve"> </w:t>
      </w:r>
      <w:r w:rsidRPr="006A39D5">
        <w:rPr>
          <w:rFonts w:ascii="Verdana" w:hAnsi="Verdana"/>
          <w:color w:val="000000"/>
          <w:sz w:val="20"/>
          <w:lang w:val="es-AR"/>
        </w:rPr>
        <w:t>trajo</w:t>
      </w:r>
      <w:r w:rsidRPr="006A39D5">
        <w:rPr>
          <w:rFonts w:ascii="Verdana" w:hAnsi="Verdana"/>
          <w:color w:val="000000"/>
          <w:spacing w:val="10"/>
          <w:sz w:val="20"/>
          <w:lang w:val="es-AR"/>
        </w:rPr>
        <w:t xml:space="preserve"> </w:t>
      </w:r>
      <w:r w:rsidRPr="006A39D5">
        <w:rPr>
          <w:rFonts w:ascii="Verdana" w:hAnsi="Verdana"/>
          <w:color w:val="000000"/>
          <w:sz w:val="20"/>
          <w:lang w:val="es-AR"/>
        </w:rPr>
        <w:t>el</w:t>
      </w:r>
      <w:r w:rsidRPr="006A39D5">
        <w:rPr>
          <w:rFonts w:ascii="Verdana" w:hAnsi="Verdana"/>
          <w:color w:val="000000"/>
          <w:spacing w:val="10"/>
          <w:sz w:val="20"/>
          <w:lang w:val="es-AR"/>
        </w:rPr>
        <w:t xml:space="preserve"> </w:t>
      </w:r>
      <w:r w:rsidRPr="006A39D5">
        <w:rPr>
          <w:rFonts w:ascii="Verdana" w:hAnsi="Verdana"/>
          <w:color w:val="000000"/>
          <w:sz w:val="20"/>
          <w:lang w:val="es-AR"/>
        </w:rPr>
        <w:t>aviso?</w:t>
      </w:r>
      <w:r w:rsidRPr="006A39D5">
        <w:rPr>
          <w:rFonts w:ascii="Verdana" w:hAnsi="Verdana"/>
          <w:color w:val="000000"/>
          <w:spacing w:val="10"/>
          <w:sz w:val="20"/>
          <w:lang w:val="es-AR"/>
        </w:rPr>
        <w:t xml:space="preserve"> </w:t>
      </w:r>
      <w:r w:rsidRPr="006A39D5">
        <w:rPr>
          <w:rFonts w:ascii="Verdana" w:hAnsi="Verdana"/>
          <w:color w:val="000000"/>
          <w:sz w:val="20"/>
          <w:lang w:val="es-AR"/>
        </w:rPr>
        <w:t>—preguntó</w:t>
      </w:r>
      <w:r w:rsidRPr="006A39D5">
        <w:rPr>
          <w:rFonts w:ascii="Verdana" w:hAnsi="Verdana"/>
          <w:color w:val="000000"/>
          <w:spacing w:val="9"/>
          <w:sz w:val="20"/>
          <w:lang w:val="es-AR"/>
        </w:rPr>
        <w:t xml:space="preserve"> </w:t>
      </w:r>
      <w:r w:rsidRPr="006A39D5">
        <w:rPr>
          <w:rFonts w:ascii="Verdana" w:hAnsi="Verdana"/>
          <w:color w:val="000000"/>
          <w:spacing w:val="-2"/>
          <w:sz w:val="20"/>
          <w:lang w:val="es-AR"/>
        </w:rPr>
        <w:t>alguno.</w:t>
      </w:r>
    </w:p>
    <w:p w14:paraId="412BD6EF"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“La</w:t>
      </w:r>
      <w:r w:rsidRPr="006A39D5">
        <w:rPr>
          <w:rFonts w:ascii="Verdana" w:hAnsi="Verdana"/>
          <w:color w:val="000000"/>
          <w:spacing w:val="10"/>
          <w:sz w:val="20"/>
          <w:lang w:val="es-AR"/>
        </w:rPr>
        <w:t xml:space="preserve"> </w:t>
      </w:r>
      <w:r w:rsidRPr="006A39D5">
        <w:rPr>
          <w:rFonts w:ascii="Verdana" w:hAnsi="Verdana"/>
          <w:color w:val="000000"/>
          <w:sz w:val="20"/>
          <w:lang w:val="es-AR"/>
        </w:rPr>
        <w:t>muchacha,</w:t>
      </w:r>
      <w:r w:rsidRPr="006A39D5">
        <w:rPr>
          <w:rFonts w:ascii="Verdana" w:hAnsi="Verdana"/>
          <w:color w:val="000000"/>
          <w:spacing w:val="10"/>
          <w:sz w:val="20"/>
          <w:lang w:val="es-AR"/>
        </w:rPr>
        <w:t xml:space="preserve"> </w:t>
      </w:r>
      <w:r w:rsidRPr="006A39D5">
        <w:rPr>
          <w:rFonts w:ascii="Verdana" w:hAnsi="Verdana"/>
          <w:color w:val="000000"/>
          <w:sz w:val="20"/>
          <w:lang w:val="es-AR"/>
        </w:rPr>
        <w:t>siempre</w:t>
      </w:r>
      <w:r w:rsidRPr="006A39D5">
        <w:rPr>
          <w:rFonts w:ascii="Verdana" w:hAnsi="Verdana"/>
          <w:color w:val="000000"/>
          <w:spacing w:val="7"/>
          <w:sz w:val="20"/>
          <w:lang w:val="es-AR"/>
        </w:rPr>
        <w:t xml:space="preserve"> </w:t>
      </w:r>
      <w:r w:rsidRPr="006A39D5">
        <w:rPr>
          <w:rFonts w:ascii="Verdana" w:hAnsi="Verdana"/>
          <w:color w:val="000000"/>
          <w:sz w:val="20"/>
          <w:lang w:val="es-AR"/>
        </w:rPr>
        <w:t>como</w:t>
      </w:r>
      <w:r w:rsidRPr="006A39D5">
        <w:rPr>
          <w:rFonts w:ascii="Verdana" w:hAnsi="Verdana"/>
          <w:color w:val="000000"/>
          <w:spacing w:val="9"/>
          <w:sz w:val="20"/>
          <w:lang w:val="es-AR"/>
        </w:rPr>
        <w:t xml:space="preserve"> </w:t>
      </w:r>
      <w:r w:rsidRPr="006A39D5">
        <w:rPr>
          <w:rFonts w:ascii="Verdana" w:hAnsi="Verdana"/>
          <w:color w:val="000000"/>
          <w:sz w:val="20"/>
          <w:lang w:val="es-AR"/>
        </w:rPr>
        <w:t>si</w:t>
      </w:r>
      <w:r w:rsidRPr="006A39D5">
        <w:rPr>
          <w:rFonts w:ascii="Verdana" w:hAnsi="Verdana"/>
          <w:color w:val="000000"/>
          <w:spacing w:val="8"/>
          <w:sz w:val="20"/>
          <w:lang w:val="es-AR"/>
        </w:rPr>
        <w:t xml:space="preserve"> </w:t>
      </w:r>
      <w:r w:rsidRPr="006A39D5">
        <w:rPr>
          <w:rFonts w:ascii="Verdana" w:hAnsi="Verdana"/>
          <w:color w:val="000000"/>
          <w:sz w:val="20"/>
          <w:lang w:val="es-AR"/>
        </w:rPr>
        <w:t>estuviera</w:t>
      </w:r>
      <w:r w:rsidRPr="006A39D5">
        <w:rPr>
          <w:rFonts w:ascii="Verdana" w:hAnsi="Verdana"/>
          <w:color w:val="000000"/>
          <w:spacing w:val="10"/>
          <w:sz w:val="20"/>
          <w:lang w:val="es-AR"/>
        </w:rPr>
        <w:t xml:space="preserve"> </w:t>
      </w:r>
      <w:r w:rsidRPr="006A39D5">
        <w:rPr>
          <w:rFonts w:ascii="Verdana" w:hAnsi="Verdana"/>
          <w:color w:val="000000"/>
          <w:sz w:val="20"/>
          <w:lang w:val="es-AR"/>
        </w:rPr>
        <w:t>muy</w:t>
      </w:r>
      <w:r w:rsidRPr="006A39D5">
        <w:rPr>
          <w:rFonts w:ascii="Verdana" w:hAnsi="Verdana"/>
          <w:color w:val="000000"/>
          <w:spacing w:val="10"/>
          <w:sz w:val="20"/>
          <w:lang w:val="es-AR"/>
        </w:rPr>
        <w:t xml:space="preserve"> </w:t>
      </w:r>
      <w:r w:rsidRPr="006A39D5">
        <w:rPr>
          <w:rFonts w:ascii="Verdana" w:hAnsi="Verdana"/>
          <w:color w:val="000000"/>
          <w:sz w:val="20"/>
          <w:lang w:val="es-AR"/>
        </w:rPr>
        <w:t>lejos,</w:t>
      </w:r>
      <w:r w:rsidRPr="006A39D5">
        <w:rPr>
          <w:rFonts w:ascii="Verdana" w:hAnsi="Verdana"/>
          <w:color w:val="000000"/>
          <w:spacing w:val="9"/>
          <w:sz w:val="20"/>
          <w:lang w:val="es-AR"/>
        </w:rPr>
        <w:t xml:space="preserve"> </w:t>
      </w:r>
      <w:r w:rsidRPr="006A39D5">
        <w:rPr>
          <w:rFonts w:ascii="Verdana" w:hAnsi="Verdana"/>
          <w:color w:val="000000"/>
          <w:sz w:val="20"/>
          <w:lang w:val="es-AR"/>
        </w:rPr>
        <w:t>repitió</w:t>
      </w:r>
      <w:r w:rsidRPr="006A39D5">
        <w:rPr>
          <w:rFonts w:ascii="Verdana" w:hAnsi="Verdana"/>
          <w:color w:val="000000"/>
          <w:spacing w:val="9"/>
          <w:sz w:val="20"/>
          <w:lang w:val="es-AR"/>
        </w:rPr>
        <w:t xml:space="preserve"> </w:t>
      </w:r>
      <w:r w:rsidRPr="006A39D5">
        <w:rPr>
          <w:rFonts w:ascii="Verdana" w:hAnsi="Verdana"/>
          <w:color w:val="000000"/>
          <w:sz w:val="20"/>
          <w:lang w:val="es-AR"/>
        </w:rPr>
        <w:t>la</w:t>
      </w:r>
      <w:r w:rsidRPr="006A39D5">
        <w:rPr>
          <w:rFonts w:ascii="Verdana" w:hAnsi="Verdana"/>
          <w:color w:val="000000"/>
          <w:spacing w:val="9"/>
          <w:sz w:val="20"/>
          <w:lang w:val="es-AR"/>
        </w:rPr>
        <w:t xml:space="preserve"> </w:t>
      </w:r>
      <w:r w:rsidRPr="006A39D5">
        <w:rPr>
          <w:rFonts w:ascii="Verdana" w:hAnsi="Verdana"/>
          <w:color w:val="000000"/>
          <w:sz w:val="20"/>
          <w:lang w:val="es-AR"/>
        </w:rPr>
        <w:t>última</w:t>
      </w:r>
      <w:r w:rsidRPr="006A39D5">
        <w:rPr>
          <w:rFonts w:ascii="Verdana" w:hAnsi="Verdana"/>
          <w:color w:val="000000"/>
          <w:spacing w:val="9"/>
          <w:sz w:val="20"/>
          <w:lang w:val="es-AR"/>
        </w:rPr>
        <w:t xml:space="preserve"> </w:t>
      </w:r>
      <w:r w:rsidRPr="006A39D5">
        <w:rPr>
          <w:rFonts w:ascii="Verdana" w:hAnsi="Verdana"/>
          <w:color w:val="000000"/>
          <w:spacing w:val="-2"/>
          <w:sz w:val="20"/>
          <w:lang w:val="es-AR"/>
        </w:rPr>
        <w:t>frase.</w:t>
      </w:r>
    </w:p>
    <w:p w14:paraId="49E16D89"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“—Corrimos a mirar por el lado que yo siempre miraba. Era como si todo el desierto se hubiera echado a andar. Por los barrotes de la verja de fierro vimos la polvareda antes</w:t>
      </w:r>
      <w:r w:rsidRPr="006A39D5">
        <w:rPr>
          <w:rFonts w:ascii="Verdana" w:hAnsi="Verdana"/>
          <w:color w:val="000000"/>
          <w:spacing w:val="80"/>
          <w:sz w:val="20"/>
          <w:lang w:val="es-AR"/>
        </w:rPr>
        <w:t xml:space="preserve"> </w:t>
      </w:r>
      <w:r w:rsidRPr="006A39D5">
        <w:rPr>
          <w:rFonts w:ascii="Verdana" w:hAnsi="Verdana"/>
          <w:color w:val="000000"/>
          <w:sz w:val="20"/>
          <w:lang w:val="es-AR"/>
        </w:rPr>
        <w:t>que los indios. Venían a malón. Se golpeaban la boca con la mano y daban alaridos. En Santa Irene había unas armas largas, que no sirvieron más que para aturdir y para que juntaran más rabia.</w:t>
      </w:r>
    </w:p>
    <w:p w14:paraId="6833EB05"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“Hablaba</w:t>
      </w:r>
      <w:r w:rsidRPr="006A39D5">
        <w:rPr>
          <w:rFonts w:ascii="Verdana" w:hAnsi="Verdana"/>
          <w:color w:val="000000"/>
          <w:spacing w:val="22"/>
          <w:sz w:val="20"/>
          <w:lang w:val="es-AR"/>
        </w:rPr>
        <w:t xml:space="preserve"> </w:t>
      </w:r>
      <w:r w:rsidRPr="006A39D5">
        <w:rPr>
          <w:rFonts w:ascii="Verdana" w:hAnsi="Verdana"/>
          <w:color w:val="000000"/>
          <w:sz w:val="20"/>
          <w:lang w:val="es-AR"/>
        </w:rPr>
        <w:t>la</w:t>
      </w:r>
      <w:r w:rsidRPr="006A39D5">
        <w:rPr>
          <w:rFonts w:ascii="Verdana" w:hAnsi="Verdana"/>
          <w:color w:val="000000"/>
          <w:spacing w:val="22"/>
          <w:sz w:val="20"/>
          <w:lang w:val="es-AR"/>
        </w:rPr>
        <w:t xml:space="preserve"> </w:t>
      </w:r>
      <w:r w:rsidRPr="006A39D5">
        <w:rPr>
          <w:rFonts w:ascii="Verdana" w:hAnsi="Verdana"/>
          <w:color w:val="000000"/>
          <w:sz w:val="20"/>
          <w:lang w:val="es-AR"/>
        </w:rPr>
        <w:t>Cautiva</w:t>
      </w:r>
      <w:r w:rsidRPr="006A39D5">
        <w:rPr>
          <w:rFonts w:ascii="Verdana" w:hAnsi="Verdana"/>
          <w:color w:val="000000"/>
          <w:spacing w:val="19"/>
          <w:sz w:val="20"/>
          <w:lang w:val="es-AR"/>
        </w:rPr>
        <w:t xml:space="preserve"> </w:t>
      </w:r>
      <w:r w:rsidRPr="006A39D5">
        <w:rPr>
          <w:rFonts w:ascii="Verdana" w:hAnsi="Verdana"/>
          <w:color w:val="000000"/>
          <w:sz w:val="20"/>
          <w:lang w:val="es-AR"/>
        </w:rPr>
        <w:t>como</w:t>
      </w:r>
      <w:r w:rsidRPr="006A39D5">
        <w:rPr>
          <w:rFonts w:ascii="Verdana" w:hAnsi="Verdana"/>
          <w:color w:val="000000"/>
          <w:spacing w:val="20"/>
          <w:sz w:val="20"/>
          <w:lang w:val="es-AR"/>
        </w:rPr>
        <w:t xml:space="preserve"> </w:t>
      </w:r>
      <w:r w:rsidRPr="006A39D5">
        <w:rPr>
          <w:rFonts w:ascii="Verdana" w:hAnsi="Verdana"/>
          <w:color w:val="000000"/>
          <w:sz w:val="20"/>
          <w:lang w:val="es-AR"/>
        </w:rPr>
        <w:t>quien</w:t>
      </w:r>
      <w:r w:rsidRPr="006A39D5">
        <w:rPr>
          <w:rFonts w:ascii="Verdana" w:hAnsi="Verdana"/>
          <w:color w:val="000000"/>
          <w:spacing w:val="20"/>
          <w:sz w:val="20"/>
          <w:lang w:val="es-AR"/>
        </w:rPr>
        <w:t xml:space="preserve"> </w:t>
      </w:r>
      <w:r w:rsidRPr="006A39D5">
        <w:rPr>
          <w:rFonts w:ascii="Verdana" w:hAnsi="Verdana"/>
          <w:color w:val="000000"/>
          <w:sz w:val="20"/>
          <w:lang w:val="es-AR"/>
        </w:rPr>
        <w:t>dice</w:t>
      </w:r>
      <w:r w:rsidRPr="006A39D5">
        <w:rPr>
          <w:rFonts w:ascii="Verdana" w:hAnsi="Verdana"/>
          <w:color w:val="000000"/>
          <w:spacing w:val="20"/>
          <w:sz w:val="20"/>
          <w:lang w:val="es-AR"/>
        </w:rPr>
        <w:t xml:space="preserve"> </w:t>
      </w:r>
      <w:r w:rsidRPr="006A39D5">
        <w:rPr>
          <w:rFonts w:ascii="Verdana" w:hAnsi="Verdana"/>
          <w:color w:val="000000"/>
          <w:sz w:val="20"/>
          <w:lang w:val="es-AR"/>
        </w:rPr>
        <w:t>una</w:t>
      </w:r>
      <w:r w:rsidRPr="006A39D5">
        <w:rPr>
          <w:rFonts w:ascii="Verdana" w:hAnsi="Verdana"/>
          <w:color w:val="000000"/>
          <w:spacing w:val="20"/>
          <w:sz w:val="20"/>
          <w:lang w:val="es-AR"/>
        </w:rPr>
        <w:t xml:space="preserve"> </w:t>
      </w:r>
      <w:r w:rsidRPr="006A39D5">
        <w:rPr>
          <w:rFonts w:ascii="Verdana" w:hAnsi="Verdana"/>
          <w:color w:val="000000"/>
          <w:sz w:val="20"/>
          <w:lang w:val="es-AR"/>
        </w:rPr>
        <w:t>oración,</w:t>
      </w:r>
      <w:r w:rsidRPr="006A39D5">
        <w:rPr>
          <w:rFonts w:ascii="Verdana" w:hAnsi="Verdana"/>
          <w:color w:val="000000"/>
          <w:spacing w:val="20"/>
          <w:sz w:val="20"/>
          <w:lang w:val="es-AR"/>
        </w:rPr>
        <w:t xml:space="preserve"> </w:t>
      </w:r>
      <w:r w:rsidRPr="006A39D5">
        <w:rPr>
          <w:rFonts w:ascii="Verdana" w:hAnsi="Verdana"/>
          <w:color w:val="000000"/>
          <w:sz w:val="20"/>
          <w:lang w:val="es-AR"/>
        </w:rPr>
        <w:t>de</w:t>
      </w:r>
      <w:r w:rsidRPr="006A39D5">
        <w:rPr>
          <w:rFonts w:ascii="Verdana" w:hAnsi="Verdana"/>
          <w:color w:val="000000"/>
          <w:spacing w:val="23"/>
          <w:sz w:val="20"/>
          <w:lang w:val="es-AR"/>
        </w:rPr>
        <w:t xml:space="preserve"> </w:t>
      </w:r>
      <w:r w:rsidRPr="006A39D5">
        <w:rPr>
          <w:rFonts w:ascii="Verdana" w:hAnsi="Verdana"/>
          <w:color w:val="000000"/>
          <w:sz w:val="20"/>
          <w:lang w:val="es-AR"/>
        </w:rPr>
        <w:t>memoria,</w:t>
      </w:r>
      <w:r w:rsidRPr="006A39D5">
        <w:rPr>
          <w:rFonts w:ascii="Verdana" w:hAnsi="Verdana"/>
          <w:color w:val="000000"/>
          <w:spacing w:val="20"/>
          <w:sz w:val="20"/>
          <w:lang w:val="es-AR"/>
        </w:rPr>
        <w:t xml:space="preserve"> </w:t>
      </w:r>
      <w:r w:rsidRPr="006A39D5">
        <w:rPr>
          <w:rFonts w:ascii="Verdana" w:hAnsi="Verdana"/>
          <w:color w:val="000000"/>
          <w:sz w:val="20"/>
          <w:lang w:val="es-AR"/>
        </w:rPr>
        <w:t>pero</w:t>
      </w:r>
      <w:r w:rsidRPr="006A39D5">
        <w:rPr>
          <w:rFonts w:ascii="Verdana" w:hAnsi="Verdana"/>
          <w:color w:val="000000"/>
          <w:spacing w:val="19"/>
          <w:sz w:val="20"/>
          <w:lang w:val="es-AR"/>
        </w:rPr>
        <w:t xml:space="preserve"> </w:t>
      </w:r>
      <w:r w:rsidRPr="006A39D5">
        <w:rPr>
          <w:rFonts w:ascii="Verdana" w:hAnsi="Verdana"/>
          <w:color w:val="000000"/>
          <w:sz w:val="20"/>
          <w:lang w:val="es-AR"/>
        </w:rPr>
        <w:t>yo</w:t>
      </w:r>
      <w:r w:rsidRPr="006A39D5">
        <w:rPr>
          <w:rFonts w:ascii="Verdana" w:hAnsi="Verdana"/>
          <w:color w:val="000000"/>
          <w:spacing w:val="20"/>
          <w:sz w:val="20"/>
          <w:lang w:val="es-AR"/>
        </w:rPr>
        <w:t xml:space="preserve"> </w:t>
      </w:r>
      <w:r w:rsidRPr="006A39D5">
        <w:rPr>
          <w:rFonts w:ascii="Verdana" w:hAnsi="Verdana"/>
          <w:color w:val="000000"/>
          <w:sz w:val="20"/>
          <w:lang w:val="es-AR"/>
        </w:rPr>
        <w:t>oí</w:t>
      </w:r>
      <w:r w:rsidRPr="006A39D5">
        <w:rPr>
          <w:rFonts w:ascii="Verdana" w:hAnsi="Verdana"/>
          <w:color w:val="000000"/>
          <w:spacing w:val="20"/>
          <w:sz w:val="20"/>
          <w:lang w:val="es-AR"/>
        </w:rPr>
        <w:t xml:space="preserve"> </w:t>
      </w:r>
      <w:r w:rsidRPr="006A39D5">
        <w:rPr>
          <w:rFonts w:ascii="Verdana" w:hAnsi="Verdana"/>
          <w:color w:val="000000"/>
          <w:sz w:val="20"/>
          <w:lang w:val="es-AR"/>
        </w:rPr>
        <w:t>en</w:t>
      </w:r>
      <w:r w:rsidRPr="006A39D5">
        <w:rPr>
          <w:rFonts w:ascii="Verdana" w:hAnsi="Verdana"/>
          <w:color w:val="000000"/>
          <w:spacing w:val="20"/>
          <w:sz w:val="20"/>
          <w:lang w:val="es-AR"/>
        </w:rPr>
        <w:t xml:space="preserve"> </w:t>
      </w:r>
      <w:r w:rsidRPr="006A39D5">
        <w:rPr>
          <w:rFonts w:ascii="Verdana" w:hAnsi="Verdana"/>
          <w:color w:val="000000"/>
          <w:sz w:val="20"/>
          <w:lang w:val="es-AR"/>
        </w:rPr>
        <w:t>la</w:t>
      </w:r>
      <w:r w:rsidRPr="006A39D5">
        <w:rPr>
          <w:rFonts w:ascii="Verdana" w:hAnsi="Verdana"/>
          <w:color w:val="000000"/>
          <w:spacing w:val="22"/>
          <w:sz w:val="20"/>
          <w:lang w:val="es-AR"/>
        </w:rPr>
        <w:t xml:space="preserve"> </w:t>
      </w:r>
      <w:r w:rsidRPr="006A39D5">
        <w:rPr>
          <w:rFonts w:ascii="Verdana" w:hAnsi="Verdana"/>
          <w:color w:val="000000"/>
          <w:sz w:val="20"/>
          <w:lang w:val="es-AR"/>
        </w:rPr>
        <w:t>calle los indios del desierto y los gritos. Un empellón y estaban en la sala y fue como si</w:t>
      </w:r>
      <w:r w:rsidRPr="006A39D5">
        <w:rPr>
          <w:rFonts w:ascii="Verdana" w:hAnsi="Verdana"/>
          <w:color w:val="000000"/>
          <w:spacing w:val="80"/>
          <w:sz w:val="20"/>
          <w:lang w:val="es-AR"/>
        </w:rPr>
        <w:t xml:space="preserve"> </w:t>
      </w:r>
      <w:r w:rsidRPr="006A39D5">
        <w:rPr>
          <w:rFonts w:ascii="Verdana" w:hAnsi="Verdana"/>
          <w:color w:val="000000"/>
          <w:sz w:val="20"/>
          <w:lang w:val="es-AR"/>
        </w:rPr>
        <w:t>entraran a caballo, en las piezas de un sueño. Eran orilleros borrachos. Ahora, en la memoria, los veo muy altos. El que venía en punta le asestó un codazo a Rufino, que estaba cerca de la puerta. Éste se demudó y se hizo a un lado. La señora, que no se había movido de su lugar, se levantó y nos dijo:</w:t>
      </w:r>
    </w:p>
    <w:p w14:paraId="2ACC1F3F"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“—Es</w:t>
      </w:r>
      <w:r w:rsidRPr="006A39D5">
        <w:rPr>
          <w:rFonts w:ascii="Verdana" w:hAnsi="Verdana"/>
          <w:color w:val="000000"/>
          <w:spacing w:val="9"/>
          <w:sz w:val="20"/>
          <w:lang w:val="es-AR"/>
        </w:rPr>
        <w:t xml:space="preserve"> </w:t>
      </w:r>
      <w:r w:rsidRPr="006A39D5">
        <w:rPr>
          <w:rFonts w:ascii="Verdana" w:hAnsi="Verdana"/>
          <w:color w:val="000000"/>
          <w:sz w:val="20"/>
          <w:lang w:val="es-AR"/>
        </w:rPr>
        <w:t>Juan</w:t>
      </w:r>
      <w:r w:rsidRPr="006A39D5">
        <w:rPr>
          <w:rFonts w:ascii="Verdana" w:hAnsi="Verdana"/>
          <w:color w:val="000000"/>
          <w:spacing w:val="12"/>
          <w:sz w:val="20"/>
          <w:lang w:val="es-AR"/>
        </w:rPr>
        <w:t xml:space="preserve"> </w:t>
      </w:r>
      <w:r w:rsidRPr="006A39D5">
        <w:rPr>
          <w:rFonts w:ascii="Verdana" w:hAnsi="Verdana"/>
          <w:color w:val="000000"/>
          <w:spacing w:val="-2"/>
          <w:sz w:val="20"/>
          <w:lang w:val="es-AR"/>
        </w:rPr>
        <w:t>Moreira.</w:t>
      </w:r>
    </w:p>
    <w:p w14:paraId="73D77419"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“Pasado</w:t>
      </w:r>
      <w:r w:rsidRPr="006A39D5">
        <w:rPr>
          <w:rFonts w:ascii="Verdana" w:hAnsi="Verdana"/>
          <w:color w:val="000000"/>
          <w:spacing w:val="19"/>
          <w:sz w:val="20"/>
          <w:lang w:val="es-AR"/>
        </w:rPr>
        <w:t xml:space="preserve"> </w:t>
      </w:r>
      <w:r w:rsidRPr="006A39D5">
        <w:rPr>
          <w:rFonts w:ascii="Verdana" w:hAnsi="Verdana"/>
          <w:color w:val="000000"/>
          <w:sz w:val="20"/>
          <w:lang w:val="es-AR"/>
        </w:rPr>
        <w:t>el</w:t>
      </w:r>
      <w:r w:rsidRPr="006A39D5">
        <w:rPr>
          <w:rFonts w:ascii="Verdana" w:hAnsi="Verdana"/>
          <w:color w:val="000000"/>
          <w:spacing w:val="19"/>
          <w:sz w:val="20"/>
          <w:lang w:val="es-AR"/>
        </w:rPr>
        <w:t xml:space="preserve"> </w:t>
      </w:r>
      <w:r w:rsidRPr="006A39D5">
        <w:rPr>
          <w:rFonts w:ascii="Verdana" w:hAnsi="Verdana"/>
          <w:color w:val="000000"/>
          <w:sz w:val="20"/>
          <w:lang w:val="es-AR"/>
        </w:rPr>
        <w:t>tiempo,</w:t>
      </w:r>
      <w:r w:rsidRPr="006A39D5">
        <w:rPr>
          <w:rFonts w:ascii="Verdana" w:hAnsi="Verdana"/>
          <w:color w:val="000000"/>
          <w:spacing w:val="19"/>
          <w:sz w:val="20"/>
          <w:lang w:val="es-AR"/>
        </w:rPr>
        <w:t xml:space="preserve"> </w:t>
      </w:r>
      <w:r w:rsidRPr="006A39D5">
        <w:rPr>
          <w:rFonts w:ascii="Verdana" w:hAnsi="Verdana"/>
          <w:color w:val="000000"/>
          <w:sz w:val="20"/>
          <w:lang w:val="es-AR"/>
        </w:rPr>
        <w:t>ya</w:t>
      </w:r>
      <w:r w:rsidRPr="006A39D5">
        <w:rPr>
          <w:rFonts w:ascii="Verdana" w:hAnsi="Verdana"/>
          <w:color w:val="000000"/>
          <w:spacing w:val="18"/>
          <w:sz w:val="20"/>
          <w:lang w:val="es-AR"/>
        </w:rPr>
        <w:t xml:space="preserve"> </w:t>
      </w:r>
      <w:r w:rsidRPr="006A39D5">
        <w:rPr>
          <w:rFonts w:ascii="Verdana" w:hAnsi="Verdana"/>
          <w:color w:val="000000"/>
          <w:sz w:val="20"/>
          <w:lang w:val="es-AR"/>
        </w:rPr>
        <w:t>no</w:t>
      </w:r>
      <w:r w:rsidRPr="006A39D5">
        <w:rPr>
          <w:rFonts w:ascii="Verdana" w:hAnsi="Verdana"/>
          <w:color w:val="000000"/>
          <w:spacing w:val="19"/>
          <w:sz w:val="20"/>
          <w:lang w:val="es-AR"/>
        </w:rPr>
        <w:t xml:space="preserve"> </w:t>
      </w:r>
      <w:r w:rsidRPr="006A39D5">
        <w:rPr>
          <w:rFonts w:ascii="Verdana" w:hAnsi="Verdana"/>
          <w:color w:val="000000"/>
          <w:sz w:val="20"/>
          <w:lang w:val="es-AR"/>
        </w:rPr>
        <w:t>sé</w:t>
      </w:r>
      <w:r w:rsidRPr="006A39D5">
        <w:rPr>
          <w:rFonts w:ascii="Verdana" w:hAnsi="Verdana"/>
          <w:color w:val="000000"/>
          <w:spacing w:val="19"/>
          <w:sz w:val="20"/>
          <w:lang w:val="es-AR"/>
        </w:rPr>
        <w:t xml:space="preserve"> </w:t>
      </w:r>
      <w:r w:rsidRPr="006A39D5">
        <w:rPr>
          <w:rFonts w:ascii="Verdana" w:hAnsi="Verdana"/>
          <w:color w:val="000000"/>
          <w:sz w:val="20"/>
          <w:lang w:val="es-AR"/>
        </w:rPr>
        <w:t>si</w:t>
      </w:r>
      <w:r w:rsidRPr="006A39D5">
        <w:rPr>
          <w:rFonts w:ascii="Verdana" w:hAnsi="Verdana"/>
          <w:color w:val="000000"/>
          <w:spacing w:val="22"/>
          <w:sz w:val="20"/>
          <w:lang w:val="es-AR"/>
        </w:rPr>
        <w:t xml:space="preserve"> </w:t>
      </w:r>
      <w:r w:rsidRPr="006A39D5">
        <w:rPr>
          <w:rFonts w:ascii="Verdana" w:hAnsi="Verdana"/>
          <w:color w:val="000000"/>
          <w:sz w:val="20"/>
          <w:lang w:val="es-AR"/>
        </w:rPr>
        <w:t>me</w:t>
      </w:r>
      <w:r w:rsidRPr="006A39D5">
        <w:rPr>
          <w:rFonts w:ascii="Verdana" w:hAnsi="Verdana"/>
          <w:color w:val="000000"/>
          <w:spacing w:val="20"/>
          <w:sz w:val="20"/>
          <w:lang w:val="es-AR"/>
        </w:rPr>
        <w:t xml:space="preserve"> </w:t>
      </w:r>
      <w:r w:rsidRPr="006A39D5">
        <w:rPr>
          <w:rFonts w:ascii="Verdana" w:hAnsi="Verdana"/>
          <w:color w:val="000000"/>
          <w:sz w:val="20"/>
          <w:lang w:val="es-AR"/>
        </w:rPr>
        <w:t>acuerdo</w:t>
      </w:r>
      <w:r w:rsidRPr="006A39D5">
        <w:rPr>
          <w:rFonts w:ascii="Verdana" w:hAnsi="Verdana"/>
          <w:color w:val="000000"/>
          <w:spacing w:val="19"/>
          <w:sz w:val="20"/>
          <w:lang w:val="es-AR"/>
        </w:rPr>
        <w:t xml:space="preserve"> </w:t>
      </w:r>
      <w:r w:rsidRPr="006A39D5">
        <w:rPr>
          <w:rFonts w:ascii="Verdana" w:hAnsi="Verdana"/>
          <w:color w:val="000000"/>
          <w:sz w:val="20"/>
          <w:lang w:val="es-AR"/>
        </w:rPr>
        <w:t>del</w:t>
      </w:r>
      <w:r w:rsidRPr="006A39D5">
        <w:rPr>
          <w:rFonts w:ascii="Verdana" w:hAnsi="Verdana"/>
          <w:color w:val="000000"/>
          <w:spacing w:val="19"/>
          <w:sz w:val="20"/>
          <w:lang w:val="es-AR"/>
        </w:rPr>
        <w:t xml:space="preserve"> </w:t>
      </w:r>
      <w:r w:rsidRPr="006A39D5">
        <w:rPr>
          <w:rFonts w:ascii="Verdana" w:hAnsi="Verdana"/>
          <w:color w:val="000000"/>
          <w:sz w:val="20"/>
          <w:lang w:val="es-AR"/>
        </w:rPr>
        <w:t>hombre de</w:t>
      </w:r>
      <w:r w:rsidRPr="006A39D5">
        <w:rPr>
          <w:rFonts w:ascii="Verdana" w:hAnsi="Verdana"/>
          <w:color w:val="000000"/>
          <w:spacing w:val="18"/>
          <w:sz w:val="20"/>
          <w:lang w:val="es-AR"/>
        </w:rPr>
        <w:t xml:space="preserve"> </w:t>
      </w:r>
      <w:r w:rsidRPr="006A39D5">
        <w:rPr>
          <w:rFonts w:ascii="Verdana" w:hAnsi="Verdana"/>
          <w:color w:val="000000"/>
          <w:sz w:val="20"/>
          <w:lang w:val="es-AR"/>
        </w:rPr>
        <w:t>esa</w:t>
      </w:r>
      <w:r w:rsidRPr="006A39D5">
        <w:rPr>
          <w:rFonts w:ascii="Verdana" w:hAnsi="Verdana"/>
          <w:color w:val="000000"/>
          <w:spacing w:val="20"/>
          <w:sz w:val="20"/>
          <w:lang w:val="es-AR"/>
        </w:rPr>
        <w:t xml:space="preserve"> </w:t>
      </w:r>
      <w:r w:rsidRPr="006A39D5">
        <w:rPr>
          <w:rFonts w:ascii="Verdana" w:hAnsi="Verdana"/>
          <w:color w:val="000000"/>
          <w:sz w:val="20"/>
          <w:lang w:val="es-AR"/>
        </w:rPr>
        <w:t>noche</w:t>
      </w:r>
      <w:r w:rsidRPr="006A39D5">
        <w:rPr>
          <w:rFonts w:ascii="Verdana" w:hAnsi="Verdana"/>
          <w:color w:val="000000"/>
          <w:spacing w:val="18"/>
          <w:sz w:val="20"/>
          <w:lang w:val="es-AR"/>
        </w:rPr>
        <w:t xml:space="preserve"> </w:t>
      </w:r>
      <w:r w:rsidRPr="006A39D5">
        <w:rPr>
          <w:rFonts w:ascii="Verdana" w:hAnsi="Verdana"/>
          <w:color w:val="000000"/>
          <w:sz w:val="20"/>
          <w:lang w:val="es-AR"/>
        </w:rPr>
        <w:t>o</w:t>
      </w:r>
      <w:r w:rsidRPr="006A39D5">
        <w:rPr>
          <w:rFonts w:ascii="Verdana" w:hAnsi="Verdana"/>
          <w:color w:val="000000"/>
          <w:spacing w:val="19"/>
          <w:sz w:val="20"/>
          <w:lang w:val="es-AR"/>
        </w:rPr>
        <w:t xml:space="preserve"> </w:t>
      </w:r>
      <w:r w:rsidRPr="006A39D5">
        <w:rPr>
          <w:rFonts w:ascii="Verdana" w:hAnsi="Verdana"/>
          <w:color w:val="000000"/>
          <w:sz w:val="20"/>
          <w:lang w:val="es-AR"/>
        </w:rPr>
        <w:t>del</w:t>
      </w:r>
      <w:r w:rsidRPr="006A39D5">
        <w:rPr>
          <w:rFonts w:ascii="Verdana" w:hAnsi="Verdana"/>
          <w:color w:val="000000"/>
          <w:spacing w:val="20"/>
          <w:sz w:val="20"/>
          <w:lang w:val="es-AR"/>
        </w:rPr>
        <w:t xml:space="preserve"> </w:t>
      </w:r>
      <w:r w:rsidRPr="006A39D5">
        <w:rPr>
          <w:rFonts w:ascii="Verdana" w:hAnsi="Verdana"/>
          <w:color w:val="000000"/>
          <w:sz w:val="20"/>
          <w:lang w:val="es-AR"/>
        </w:rPr>
        <w:t>que</w:t>
      </w:r>
      <w:r w:rsidRPr="006A39D5">
        <w:rPr>
          <w:rFonts w:ascii="Verdana" w:hAnsi="Verdana"/>
          <w:color w:val="000000"/>
          <w:spacing w:val="19"/>
          <w:sz w:val="20"/>
          <w:lang w:val="es-AR"/>
        </w:rPr>
        <w:t xml:space="preserve"> </w:t>
      </w:r>
      <w:r w:rsidRPr="006A39D5">
        <w:rPr>
          <w:rFonts w:ascii="Verdana" w:hAnsi="Verdana"/>
          <w:color w:val="000000"/>
          <w:sz w:val="20"/>
          <w:lang w:val="es-AR"/>
        </w:rPr>
        <w:t>vería tantas veces después en el picadero. Pienso en la melena y en la barba negra de Podestá, pero</w:t>
      </w:r>
      <w:r w:rsidRPr="006A39D5">
        <w:rPr>
          <w:rFonts w:ascii="Verdana" w:hAnsi="Verdana"/>
          <w:color w:val="000000"/>
          <w:spacing w:val="25"/>
          <w:sz w:val="20"/>
          <w:lang w:val="es-AR"/>
        </w:rPr>
        <w:t xml:space="preserve"> </w:t>
      </w:r>
      <w:r w:rsidRPr="006A39D5">
        <w:rPr>
          <w:rFonts w:ascii="Verdana" w:hAnsi="Verdana"/>
          <w:color w:val="000000"/>
          <w:sz w:val="20"/>
          <w:lang w:val="es-AR"/>
        </w:rPr>
        <w:t>también</w:t>
      </w:r>
      <w:r w:rsidRPr="006A39D5">
        <w:rPr>
          <w:rFonts w:ascii="Verdana" w:hAnsi="Verdana"/>
          <w:color w:val="000000"/>
          <w:spacing w:val="25"/>
          <w:sz w:val="20"/>
          <w:lang w:val="es-AR"/>
        </w:rPr>
        <w:t xml:space="preserve"> </w:t>
      </w:r>
      <w:r w:rsidRPr="006A39D5">
        <w:rPr>
          <w:rFonts w:ascii="Verdana" w:hAnsi="Verdana"/>
          <w:color w:val="000000"/>
          <w:sz w:val="20"/>
          <w:lang w:val="es-AR"/>
        </w:rPr>
        <w:t>en</w:t>
      </w:r>
      <w:r w:rsidRPr="006A39D5">
        <w:rPr>
          <w:rFonts w:ascii="Verdana" w:hAnsi="Verdana"/>
          <w:color w:val="000000"/>
          <w:spacing w:val="25"/>
          <w:sz w:val="20"/>
          <w:lang w:val="es-AR"/>
        </w:rPr>
        <w:t xml:space="preserve"> </w:t>
      </w:r>
      <w:r w:rsidRPr="006A39D5">
        <w:rPr>
          <w:rFonts w:ascii="Verdana" w:hAnsi="Verdana"/>
          <w:color w:val="000000"/>
          <w:sz w:val="20"/>
          <w:lang w:val="es-AR"/>
        </w:rPr>
        <w:t>una</w:t>
      </w:r>
      <w:r w:rsidRPr="006A39D5">
        <w:rPr>
          <w:rFonts w:ascii="Verdana" w:hAnsi="Verdana"/>
          <w:color w:val="000000"/>
          <w:spacing w:val="25"/>
          <w:sz w:val="20"/>
          <w:lang w:val="es-AR"/>
        </w:rPr>
        <w:t xml:space="preserve"> </w:t>
      </w:r>
      <w:r w:rsidRPr="006A39D5">
        <w:rPr>
          <w:rFonts w:ascii="Verdana" w:hAnsi="Verdana"/>
          <w:color w:val="000000"/>
          <w:sz w:val="20"/>
          <w:lang w:val="es-AR"/>
        </w:rPr>
        <w:t>cara</w:t>
      </w:r>
      <w:r w:rsidRPr="006A39D5">
        <w:rPr>
          <w:rFonts w:ascii="Verdana" w:hAnsi="Verdana"/>
          <w:color w:val="000000"/>
          <w:spacing w:val="24"/>
          <w:sz w:val="20"/>
          <w:lang w:val="es-AR"/>
        </w:rPr>
        <w:t xml:space="preserve"> </w:t>
      </w:r>
      <w:r w:rsidRPr="006A39D5">
        <w:rPr>
          <w:rFonts w:ascii="Verdana" w:hAnsi="Verdana"/>
          <w:color w:val="000000"/>
          <w:sz w:val="20"/>
          <w:lang w:val="es-AR"/>
        </w:rPr>
        <w:t>rubiona,</w:t>
      </w:r>
      <w:r w:rsidRPr="006A39D5">
        <w:rPr>
          <w:rFonts w:ascii="Verdana" w:hAnsi="Verdana"/>
          <w:color w:val="000000"/>
          <w:spacing w:val="25"/>
          <w:sz w:val="20"/>
          <w:lang w:val="es-AR"/>
        </w:rPr>
        <w:t xml:space="preserve"> </w:t>
      </w:r>
      <w:r w:rsidRPr="006A39D5">
        <w:rPr>
          <w:rFonts w:ascii="Verdana" w:hAnsi="Verdana"/>
          <w:color w:val="000000"/>
          <w:sz w:val="20"/>
          <w:lang w:val="es-AR"/>
        </w:rPr>
        <w:t>picada</w:t>
      </w:r>
      <w:r w:rsidRPr="006A39D5">
        <w:rPr>
          <w:rFonts w:ascii="Verdana" w:hAnsi="Verdana"/>
          <w:color w:val="000000"/>
          <w:spacing w:val="25"/>
          <w:sz w:val="20"/>
          <w:lang w:val="es-AR"/>
        </w:rPr>
        <w:t xml:space="preserve"> </w:t>
      </w:r>
      <w:r w:rsidRPr="006A39D5">
        <w:rPr>
          <w:rFonts w:ascii="Verdana" w:hAnsi="Verdana"/>
          <w:color w:val="000000"/>
          <w:sz w:val="20"/>
          <w:lang w:val="es-AR"/>
        </w:rPr>
        <w:t>de</w:t>
      </w:r>
      <w:r w:rsidRPr="006A39D5">
        <w:rPr>
          <w:rFonts w:ascii="Verdana" w:hAnsi="Verdana"/>
          <w:color w:val="000000"/>
          <w:spacing w:val="24"/>
          <w:sz w:val="20"/>
          <w:lang w:val="es-AR"/>
        </w:rPr>
        <w:t xml:space="preserve"> </w:t>
      </w:r>
      <w:r w:rsidRPr="006A39D5">
        <w:rPr>
          <w:rFonts w:ascii="Verdana" w:hAnsi="Verdana"/>
          <w:color w:val="000000"/>
          <w:sz w:val="20"/>
          <w:lang w:val="es-AR"/>
        </w:rPr>
        <w:t>viruela.</w:t>
      </w:r>
      <w:r w:rsidRPr="006A39D5">
        <w:rPr>
          <w:rFonts w:ascii="Verdana" w:hAnsi="Verdana"/>
          <w:color w:val="000000"/>
          <w:spacing w:val="25"/>
          <w:sz w:val="20"/>
          <w:lang w:val="es-AR"/>
        </w:rPr>
        <w:t xml:space="preserve"> </w:t>
      </w:r>
      <w:r w:rsidRPr="006A39D5">
        <w:rPr>
          <w:rFonts w:ascii="Verdana" w:hAnsi="Verdana"/>
          <w:color w:val="000000"/>
          <w:sz w:val="20"/>
          <w:lang w:val="es-AR"/>
        </w:rPr>
        <w:t>El</w:t>
      </w:r>
      <w:r w:rsidRPr="006A39D5">
        <w:rPr>
          <w:rFonts w:ascii="Verdana" w:hAnsi="Verdana"/>
          <w:color w:val="000000"/>
          <w:spacing w:val="26"/>
          <w:sz w:val="20"/>
          <w:lang w:val="es-AR"/>
        </w:rPr>
        <w:t xml:space="preserve"> </w:t>
      </w:r>
      <w:r w:rsidRPr="006A39D5">
        <w:rPr>
          <w:rFonts w:ascii="Verdana" w:hAnsi="Verdana"/>
          <w:color w:val="000000"/>
          <w:sz w:val="20"/>
          <w:lang w:val="es-AR"/>
        </w:rPr>
        <w:t>cuzquito</w:t>
      </w:r>
      <w:r w:rsidRPr="006A39D5">
        <w:rPr>
          <w:rFonts w:ascii="Verdana" w:hAnsi="Verdana"/>
          <w:color w:val="000000"/>
          <w:spacing w:val="26"/>
          <w:sz w:val="20"/>
          <w:lang w:val="es-AR"/>
        </w:rPr>
        <w:t xml:space="preserve"> </w:t>
      </w:r>
      <w:r w:rsidRPr="006A39D5">
        <w:rPr>
          <w:rFonts w:ascii="Verdana" w:hAnsi="Verdana"/>
          <w:color w:val="000000"/>
          <w:sz w:val="20"/>
          <w:lang w:val="es-AR"/>
        </w:rPr>
        <w:t>salió</w:t>
      </w:r>
      <w:r w:rsidRPr="006A39D5">
        <w:rPr>
          <w:rFonts w:ascii="Verdana" w:hAnsi="Verdana"/>
          <w:color w:val="000000"/>
          <w:spacing w:val="26"/>
          <w:sz w:val="20"/>
          <w:lang w:val="es-AR"/>
        </w:rPr>
        <w:t xml:space="preserve"> </w:t>
      </w:r>
      <w:r w:rsidRPr="006A39D5">
        <w:rPr>
          <w:rFonts w:ascii="Verdana" w:hAnsi="Verdana"/>
          <w:color w:val="000000"/>
          <w:sz w:val="20"/>
          <w:lang w:val="es-AR"/>
        </w:rPr>
        <w:t>corriendo</w:t>
      </w:r>
      <w:r w:rsidRPr="006A39D5">
        <w:rPr>
          <w:rFonts w:ascii="Verdana" w:hAnsi="Verdana"/>
          <w:color w:val="000000"/>
          <w:spacing w:val="26"/>
          <w:sz w:val="20"/>
          <w:lang w:val="es-AR"/>
        </w:rPr>
        <w:t xml:space="preserve"> </w:t>
      </w:r>
      <w:r w:rsidRPr="006A39D5">
        <w:rPr>
          <w:rFonts w:ascii="Verdana" w:hAnsi="Verdana"/>
          <w:color w:val="000000"/>
          <w:sz w:val="20"/>
          <w:lang w:val="es-AR"/>
        </w:rPr>
        <w:t>a hacerle fiestas. De un talerazo, Moreira lo dejó tendido en el suelo. Cayó de lomo y se murió moviendo las patas. Aquí empieza de veras la historia.</w:t>
      </w:r>
    </w:p>
    <w:p w14:paraId="2B8DD679"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“Gané sin ruido una de las puertas, que daba a un pasillo angosto y a una escalera. Arriba, me escondí en una pieza oscura. Fuera de la cama, que era muy baja, no sé qué muebles habría ahí. Yo estaba temblando. Abajo no cejaban los gritos y algo de vidrio</w:t>
      </w:r>
      <w:r w:rsidRPr="006A39D5">
        <w:rPr>
          <w:rFonts w:ascii="Verdana" w:hAnsi="Verdana"/>
          <w:color w:val="000000"/>
          <w:spacing w:val="80"/>
          <w:sz w:val="20"/>
          <w:lang w:val="es-AR"/>
        </w:rPr>
        <w:t xml:space="preserve"> </w:t>
      </w:r>
      <w:r w:rsidRPr="006A39D5">
        <w:rPr>
          <w:rFonts w:ascii="Verdana" w:hAnsi="Verdana"/>
          <w:color w:val="000000"/>
          <w:sz w:val="20"/>
          <w:lang w:val="es-AR"/>
        </w:rPr>
        <w:t>se rompió. Oí unos pasos de mujer que subían y vi una momentánea hendija de luz.</w:t>
      </w:r>
    </w:p>
    <w:p w14:paraId="7B69AF4E"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Después</w:t>
      </w:r>
      <w:r w:rsidRPr="006A39D5">
        <w:rPr>
          <w:rFonts w:ascii="Verdana" w:hAnsi="Verdana"/>
          <w:color w:val="000000"/>
          <w:spacing w:val="5"/>
          <w:sz w:val="20"/>
          <w:lang w:val="es-AR"/>
        </w:rPr>
        <w:t xml:space="preserve"> </w:t>
      </w:r>
      <w:r w:rsidRPr="006A39D5">
        <w:rPr>
          <w:rFonts w:ascii="Verdana" w:hAnsi="Verdana"/>
          <w:color w:val="000000"/>
          <w:sz w:val="20"/>
          <w:lang w:val="es-AR"/>
        </w:rPr>
        <w:t>la</w:t>
      </w:r>
      <w:r w:rsidRPr="006A39D5">
        <w:rPr>
          <w:rFonts w:ascii="Verdana" w:hAnsi="Verdana"/>
          <w:color w:val="000000"/>
          <w:spacing w:val="7"/>
          <w:sz w:val="20"/>
          <w:lang w:val="es-AR"/>
        </w:rPr>
        <w:t xml:space="preserve"> </w:t>
      </w:r>
      <w:r w:rsidRPr="006A39D5">
        <w:rPr>
          <w:rFonts w:ascii="Verdana" w:hAnsi="Verdana"/>
          <w:color w:val="000000"/>
          <w:sz w:val="20"/>
          <w:lang w:val="es-AR"/>
        </w:rPr>
        <w:t>voz</w:t>
      </w:r>
      <w:r w:rsidRPr="006A39D5">
        <w:rPr>
          <w:rFonts w:ascii="Verdana" w:hAnsi="Verdana"/>
          <w:color w:val="000000"/>
          <w:spacing w:val="5"/>
          <w:sz w:val="20"/>
          <w:lang w:val="es-AR"/>
        </w:rPr>
        <w:t xml:space="preserve"> </w:t>
      </w:r>
      <w:r w:rsidRPr="006A39D5">
        <w:rPr>
          <w:rFonts w:ascii="Verdana" w:hAnsi="Verdana"/>
          <w:color w:val="000000"/>
          <w:sz w:val="20"/>
          <w:lang w:val="es-AR"/>
        </w:rPr>
        <w:t>de</w:t>
      </w:r>
      <w:r w:rsidRPr="006A39D5">
        <w:rPr>
          <w:rFonts w:ascii="Verdana" w:hAnsi="Verdana"/>
          <w:color w:val="000000"/>
          <w:spacing w:val="7"/>
          <w:sz w:val="20"/>
          <w:lang w:val="es-AR"/>
        </w:rPr>
        <w:t xml:space="preserve"> </w:t>
      </w:r>
      <w:r w:rsidRPr="006A39D5">
        <w:rPr>
          <w:rFonts w:ascii="Verdana" w:hAnsi="Verdana"/>
          <w:color w:val="000000"/>
          <w:sz w:val="20"/>
          <w:lang w:val="es-AR"/>
        </w:rPr>
        <w:t>la</w:t>
      </w:r>
      <w:r w:rsidRPr="006A39D5">
        <w:rPr>
          <w:rFonts w:ascii="Verdana" w:hAnsi="Verdana"/>
          <w:color w:val="000000"/>
          <w:spacing w:val="6"/>
          <w:sz w:val="20"/>
          <w:lang w:val="es-AR"/>
        </w:rPr>
        <w:t xml:space="preserve"> </w:t>
      </w:r>
      <w:r w:rsidRPr="006A39D5">
        <w:rPr>
          <w:rFonts w:ascii="Verdana" w:hAnsi="Verdana"/>
          <w:color w:val="000000"/>
          <w:sz w:val="20"/>
          <w:lang w:val="es-AR"/>
        </w:rPr>
        <w:t>Cautiva</w:t>
      </w:r>
      <w:r w:rsidRPr="006A39D5">
        <w:rPr>
          <w:rFonts w:ascii="Verdana" w:hAnsi="Verdana"/>
          <w:color w:val="000000"/>
          <w:spacing w:val="10"/>
          <w:sz w:val="20"/>
          <w:lang w:val="es-AR"/>
        </w:rPr>
        <w:t xml:space="preserve"> </w:t>
      </w:r>
      <w:r w:rsidRPr="006A39D5">
        <w:rPr>
          <w:rFonts w:ascii="Verdana" w:hAnsi="Verdana"/>
          <w:color w:val="000000"/>
          <w:sz w:val="20"/>
          <w:lang w:val="es-AR"/>
        </w:rPr>
        <w:t>me</w:t>
      </w:r>
      <w:r w:rsidRPr="006A39D5">
        <w:rPr>
          <w:rFonts w:ascii="Verdana" w:hAnsi="Verdana"/>
          <w:color w:val="000000"/>
          <w:spacing w:val="10"/>
          <w:sz w:val="20"/>
          <w:lang w:val="es-AR"/>
        </w:rPr>
        <w:t xml:space="preserve"> </w:t>
      </w:r>
      <w:r w:rsidRPr="006A39D5">
        <w:rPr>
          <w:rFonts w:ascii="Verdana" w:hAnsi="Verdana"/>
          <w:color w:val="000000"/>
          <w:sz w:val="20"/>
          <w:lang w:val="es-AR"/>
        </w:rPr>
        <w:t>llamó</w:t>
      </w:r>
      <w:r w:rsidRPr="006A39D5">
        <w:rPr>
          <w:rFonts w:ascii="Verdana" w:hAnsi="Verdana"/>
          <w:color w:val="000000"/>
          <w:spacing w:val="8"/>
          <w:sz w:val="20"/>
          <w:lang w:val="es-AR"/>
        </w:rPr>
        <w:t xml:space="preserve"> </w:t>
      </w:r>
      <w:r w:rsidRPr="006A39D5">
        <w:rPr>
          <w:rFonts w:ascii="Verdana" w:hAnsi="Verdana"/>
          <w:color w:val="000000"/>
          <w:sz w:val="20"/>
          <w:lang w:val="es-AR"/>
        </w:rPr>
        <w:t>como</w:t>
      </w:r>
      <w:r w:rsidRPr="006A39D5">
        <w:rPr>
          <w:rFonts w:ascii="Verdana" w:hAnsi="Verdana"/>
          <w:color w:val="000000"/>
          <w:spacing w:val="9"/>
          <w:sz w:val="20"/>
          <w:lang w:val="es-AR"/>
        </w:rPr>
        <w:t xml:space="preserve"> </w:t>
      </w:r>
      <w:r w:rsidRPr="006A39D5">
        <w:rPr>
          <w:rFonts w:ascii="Verdana" w:hAnsi="Verdana"/>
          <w:color w:val="000000"/>
          <w:sz w:val="20"/>
          <w:lang w:val="es-AR"/>
        </w:rPr>
        <w:t>en</w:t>
      </w:r>
      <w:r w:rsidRPr="006A39D5">
        <w:rPr>
          <w:rFonts w:ascii="Verdana" w:hAnsi="Verdana"/>
          <w:color w:val="000000"/>
          <w:spacing w:val="8"/>
          <w:sz w:val="20"/>
          <w:lang w:val="es-AR"/>
        </w:rPr>
        <w:t xml:space="preserve"> </w:t>
      </w:r>
      <w:r w:rsidRPr="006A39D5">
        <w:rPr>
          <w:rFonts w:ascii="Verdana" w:hAnsi="Verdana"/>
          <w:color w:val="000000"/>
          <w:sz w:val="20"/>
          <w:lang w:val="es-AR"/>
        </w:rPr>
        <w:t>un</w:t>
      </w:r>
      <w:r w:rsidRPr="006A39D5">
        <w:rPr>
          <w:rFonts w:ascii="Verdana" w:hAnsi="Verdana"/>
          <w:color w:val="000000"/>
          <w:spacing w:val="9"/>
          <w:sz w:val="20"/>
          <w:lang w:val="es-AR"/>
        </w:rPr>
        <w:t xml:space="preserve"> </w:t>
      </w:r>
      <w:r w:rsidRPr="006A39D5">
        <w:rPr>
          <w:rFonts w:ascii="Verdana" w:hAnsi="Verdana"/>
          <w:color w:val="000000"/>
          <w:spacing w:val="-2"/>
          <w:sz w:val="20"/>
          <w:lang w:val="es-AR"/>
        </w:rPr>
        <w:t>susurro.</w:t>
      </w:r>
    </w:p>
    <w:p w14:paraId="20772AE4"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“—Yo estoy aquí para servir, pero a gente de paz. Acercate que no te voy a hacer ningún mal.</w:t>
      </w:r>
    </w:p>
    <w:p w14:paraId="16B52181"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“Ya se había quitado el batón. Me tendí a su lado y le busqué la cara con las manos. No</w:t>
      </w:r>
      <w:r w:rsidRPr="006A39D5">
        <w:rPr>
          <w:rFonts w:ascii="Verdana" w:hAnsi="Verdana"/>
          <w:color w:val="000000"/>
          <w:spacing w:val="40"/>
          <w:sz w:val="20"/>
          <w:lang w:val="es-AR"/>
        </w:rPr>
        <w:t xml:space="preserve"> </w:t>
      </w:r>
      <w:r w:rsidRPr="006A39D5">
        <w:rPr>
          <w:rFonts w:ascii="Verdana" w:hAnsi="Verdana"/>
          <w:color w:val="000000"/>
          <w:sz w:val="20"/>
          <w:lang w:val="es-AR"/>
        </w:rPr>
        <w:t>sé cuánto tiempo pasó.</w:t>
      </w:r>
      <w:r w:rsidRPr="006A39D5">
        <w:rPr>
          <w:rFonts w:ascii="Verdana" w:hAnsi="Verdana"/>
          <w:color w:val="000000"/>
          <w:spacing w:val="22"/>
          <w:sz w:val="20"/>
          <w:lang w:val="es-AR"/>
        </w:rPr>
        <w:t xml:space="preserve"> </w:t>
      </w:r>
      <w:r w:rsidRPr="006A39D5">
        <w:rPr>
          <w:rFonts w:ascii="Verdana" w:hAnsi="Verdana"/>
          <w:color w:val="000000"/>
          <w:sz w:val="20"/>
          <w:lang w:val="es-AR"/>
        </w:rPr>
        <w:t>No hubo una</w:t>
      </w:r>
      <w:r w:rsidRPr="006A39D5">
        <w:rPr>
          <w:rFonts w:ascii="Verdana" w:hAnsi="Verdana"/>
          <w:color w:val="000000"/>
          <w:spacing w:val="22"/>
          <w:sz w:val="20"/>
          <w:lang w:val="es-AR"/>
        </w:rPr>
        <w:t xml:space="preserve"> </w:t>
      </w:r>
      <w:r w:rsidRPr="006A39D5">
        <w:rPr>
          <w:rFonts w:ascii="Verdana" w:hAnsi="Verdana"/>
          <w:color w:val="000000"/>
          <w:sz w:val="20"/>
          <w:lang w:val="es-AR"/>
        </w:rPr>
        <w:t>palabra ni un beso. Le deshice la trenza y</w:t>
      </w:r>
      <w:r w:rsidRPr="006A39D5">
        <w:rPr>
          <w:rFonts w:ascii="Verdana" w:hAnsi="Verdana"/>
          <w:color w:val="000000"/>
          <w:spacing w:val="24"/>
          <w:sz w:val="20"/>
          <w:lang w:val="es-AR"/>
        </w:rPr>
        <w:t xml:space="preserve"> </w:t>
      </w:r>
      <w:r w:rsidRPr="006A39D5">
        <w:rPr>
          <w:rFonts w:ascii="Verdana" w:hAnsi="Verdana"/>
          <w:color w:val="000000"/>
          <w:sz w:val="20"/>
          <w:lang w:val="es-AR"/>
        </w:rPr>
        <w:t>jugué</w:t>
      </w:r>
    </w:p>
    <w:p w14:paraId="3DD31FF0"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con el pelo, que era muy lacio, y después con ella. No volveríamos a vernos y no supe nunca su nombre.</w:t>
      </w:r>
    </w:p>
    <w:p w14:paraId="677D1E5D"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“Un</w:t>
      </w:r>
      <w:r w:rsidRPr="006A39D5">
        <w:rPr>
          <w:rFonts w:ascii="Verdana" w:hAnsi="Verdana"/>
          <w:color w:val="000000"/>
          <w:spacing w:val="7"/>
          <w:sz w:val="20"/>
          <w:lang w:val="es-AR"/>
        </w:rPr>
        <w:t xml:space="preserve"> </w:t>
      </w:r>
      <w:r w:rsidRPr="006A39D5">
        <w:rPr>
          <w:rFonts w:ascii="Verdana" w:hAnsi="Verdana"/>
          <w:color w:val="000000"/>
          <w:sz w:val="20"/>
          <w:lang w:val="es-AR"/>
        </w:rPr>
        <w:t>balazo</w:t>
      </w:r>
      <w:r w:rsidRPr="006A39D5">
        <w:rPr>
          <w:rFonts w:ascii="Verdana" w:hAnsi="Verdana"/>
          <w:color w:val="000000"/>
          <w:spacing w:val="8"/>
          <w:sz w:val="20"/>
          <w:lang w:val="es-AR"/>
        </w:rPr>
        <w:t xml:space="preserve"> </w:t>
      </w:r>
      <w:r w:rsidRPr="006A39D5">
        <w:rPr>
          <w:rFonts w:ascii="Verdana" w:hAnsi="Verdana"/>
          <w:color w:val="000000"/>
          <w:sz w:val="20"/>
          <w:lang w:val="es-AR"/>
        </w:rPr>
        <w:t>nos</w:t>
      </w:r>
      <w:r w:rsidRPr="006A39D5">
        <w:rPr>
          <w:rFonts w:ascii="Verdana" w:hAnsi="Verdana"/>
          <w:color w:val="000000"/>
          <w:spacing w:val="7"/>
          <w:sz w:val="20"/>
          <w:lang w:val="es-AR"/>
        </w:rPr>
        <w:t xml:space="preserve"> </w:t>
      </w:r>
      <w:r w:rsidRPr="006A39D5">
        <w:rPr>
          <w:rFonts w:ascii="Verdana" w:hAnsi="Verdana"/>
          <w:color w:val="000000"/>
          <w:sz w:val="20"/>
          <w:lang w:val="es-AR"/>
        </w:rPr>
        <w:t>aturdió.</w:t>
      </w:r>
      <w:r w:rsidRPr="006A39D5">
        <w:rPr>
          <w:rFonts w:ascii="Verdana" w:hAnsi="Verdana"/>
          <w:color w:val="000000"/>
          <w:spacing w:val="8"/>
          <w:sz w:val="20"/>
          <w:lang w:val="es-AR"/>
        </w:rPr>
        <w:t xml:space="preserve"> </w:t>
      </w:r>
      <w:r w:rsidRPr="006A39D5">
        <w:rPr>
          <w:rFonts w:ascii="Verdana" w:hAnsi="Verdana"/>
          <w:color w:val="000000"/>
          <w:sz w:val="20"/>
          <w:lang w:val="es-AR"/>
        </w:rPr>
        <w:t>La</w:t>
      </w:r>
      <w:r w:rsidRPr="006A39D5">
        <w:rPr>
          <w:rFonts w:ascii="Verdana" w:hAnsi="Verdana"/>
          <w:color w:val="000000"/>
          <w:spacing w:val="8"/>
          <w:sz w:val="20"/>
          <w:lang w:val="es-AR"/>
        </w:rPr>
        <w:t xml:space="preserve"> </w:t>
      </w:r>
      <w:r w:rsidRPr="006A39D5">
        <w:rPr>
          <w:rFonts w:ascii="Verdana" w:hAnsi="Verdana"/>
          <w:color w:val="000000"/>
          <w:sz w:val="20"/>
          <w:lang w:val="es-AR"/>
        </w:rPr>
        <w:t>Cautiva</w:t>
      </w:r>
      <w:r w:rsidRPr="006A39D5">
        <w:rPr>
          <w:rFonts w:ascii="Verdana" w:hAnsi="Verdana"/>
          <w:color w:val="000000"/>
          <w:spacing w:val="8"/>
          <w:sz w:val="20"/>
          <w:lang w:val="es-AR"/>
        </w:rPr>
        <w:t xml:space="preserve"> </w:t>
      </w:r>
      <w:r w:rsidRPr="006A39D5">
        <w:rPr>
          <w:rFonts w:ascii="Verdana" w:hAnsi="Verdana"/>
          <w:color w:val="000000"/>
          <w:sz w:val="20"/>
          <w:lang w:val="es-AR"/>
        </w:rPr>
        <w:t>me</w:t>
      </w:r>
      <w:r w:rsidRPr="006A39D5">
        <w:rPr>
          <w:rFonts w:ascii="Verdana" w:hAnsi="Verdana"/>
          <w:color w:val="000000"/>
          <w:spacing w:val="6"/>
          <w:sz w:val="20"/>
          <w:lang w:val="es-AR"/>
        </w:rPr>
        <w:t xml:space="preserve"> </w:t>
      </w:r>
      <w:r w:rsidRPr="006A39D5">
        <w:rPr>
          <w:rFonts w:ascii="Verdana" w:hAnsi="Verdana"/>
          <w:color w:val="000000"/>
          <w:spacing w:val="-4"/>
          <w:sz w:val="20"/>
          <w:lang w:val="es-AR"/>
        </w:rPr>
        <w:t>dijo:</w:t>
      </w:r>
    </w:p>
    <w:p w14:paraId="4602D05E"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“—Podés</w:t>
      </w:r>
      <w:r w:rsidRPr="006A39D5">
        <w:rPr>
          <w:rFonts w:ascii="Verdana" w:hAnsi="Verdana"/>
          <w:color w:val="000000"/>
          <w:spacing w:val="8"/>
          <w:sz w:val="20"/>
          <w:lang w:val="es-AR"/>
        </w:rPr>
        <w:t xml:space="preserve"> </w:t>
      </w:r>
      <w:r w:rsidRPr="006A39D5">
        <w:rPr>
          <w:rFonts w:ascii="Verdana" w:hAnsi="Verdana"/>
          <w:color w:val="000000"/>
          <w:sz w:val="20"/>
          <w:lang w:val="es-AR"/>
        </w:rPr>
        <w:t>salir</w:t>
      </w:r>
      <w:r w:rsidRPr="006A39D5">
        <w:rPr>
          <w:rFonts w:ascii="Verdana" w:hAnsi="Verdana"/>
          <w:color w:val="000000"/>
          <w:spacing w:val="9"/>
          <w:sz w:val="20"/>
          <w:lang w:val="es-AR"/>
        </w:rPr>
        <w:t xml:space="preserve"> </w:t>
      </w:r>
      <w:r w:rsidRPr="006A39D5">
        <w:rPr>
          <w:rFonts w:ascii="Verdana" w:hAnsi="Verdana"/>
          <w:color w:val="000000"/>
          <w:sz w:val="20"/>
          <w:lang w:val="es-AR"/>
        </w:rPr>
        <w:t>por</w:t>
      </w:r>
      <w:r w:rsidRPr="006A39D5">
        <w:rPr>
          <w:rFonts w:ascii="Verdana" w:hAnsi="Verdana"/>
          <w:color w:val="000000"/>
          <w:spacing w:val="9"/>
          <w:sz w:val="20"/>
          <w:lang w:val="es-AR"/>
        </w:rPr>
        <w:t xml:space="preserve"> </w:t>
      </w:r>
      <w:r w:rsidRPr="006A39D5">
        <w:rPr>
          <w:rFonts w:ascii="Verdana" w:hAnsi="Verdana"/>
          <w:color w:val="000000"/>
          <w:sz w:val="20"/>
          <w:lang w:val="es-AR"/>
        </w:rPr>
        <w:t>la</w:t>
      </w:r>
      <w:r w:rsidRPr="006A39D5">
        <w:rPr>
          <w:rFonts w:ascii="Verdana" w:hAnsi="Verdana"/>
          <w:color w:val="000000"/>
          <w:spacing w:val="6"/>
          <w:sz w:val="20"/>
          <w:lang w:val="es-AR"/>
        </w:rPr>
        <w:t xml:space="preserve"> </w:t>
      </w:r>
      <w:r w:rsidRPr="006A39D5">
        <w:rPr>
          <w:rFonts w:ascii="Verdana" w:hAnsi="Verdana"/>
          <w:color w:val="000000"/>
          <w:sz w:val="20"/>
          <w:lang w:val="es-AR"/>
        </w:rPr>
        <w:t>otra</w:t>
      </w:r>
      <w:r w:rsidRPr="006A39D5">
        <w:rPr>
          <w:rFonts w:ascii="Verdana" w:hAnsi="Verdana"/>
          <w:color w:val="000000"/>
          <w:spacing w:val="9"/>
          <w:sz w:val="20"/>
          <w:lang w:val="es-AR"/>
        </w:rPr>
        <w:t xml:space="preserve"> </w:t>
      </w:r>
      <w:r w:rsidRPr="006A39D5">
        <w:rPr>
          <w:rFonts w:ascii="Verdana" w:hAnsi="Verdana"/>
          <w:color w:val="000000"/>
          <w:spacing w:val="-2"/>
          <w:sz w:val="20"/>
          <w:lang w:val="es-AR"/>
        </w:rPr>
        <w:t>escalera.</w:t>
      </w:r>
    </w:p>
    <w:p w14:paraId="75008647"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“Así lo hice y me encontré en la calle de tierra. La noche era de luna. Un sargento de policía, con rifle y bayoneta calada, estaba vigilando la tapia. Se rió y me dijo:</w:t>
      </w:r>
    </w:p>
    <w:p w14:paraId="302C53B8"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“—A</w:t>
      </w:r>
      <w:r w:rsidRPr="006A39D5">
        <w:rPr>
          <w:rFonts w:ascii="Verdana" w:hAnsi="Verdana"/>
          <w:color w:val="000000"/>
          <w:spacing w:val="7"/>
          <w:sz w:val="20"/>
          <w:lang w:val="es-AR"/>
        </w:rPr>
        <w:t xml:space="preserve"> </w:t>
      </w:r>
      <w:r w:rsidRPr="006A39D5">
        <w:rPr>
          <w:rFonts w:ascii="Verdana" w:hAnsi="Verdana"/>
          <w:color w:val="000000"/>
          <w:sz w:val="20"/>
          <w:lang w:val="es-AR"/>
        </w:rPr>
        <w:t>lo</w:t>
      </w:r>
      <w:r w:rsidRPr="006A39D5">
        <w:rPr>
          <w:rFonts w:ascii="Verdana" w:hAnsi="Verdana"/>
          <w:color w:val="000000"/>
          <w:spacing w:val="7"/>
          <w:sz w:val="20"/>
          <w:lang w:val="es-AR"/>
        </w:rPr>
        <w:t xml:space="preserve"> </w:t>
      </w:r>
      <w:r w:rsidRPr="006A39D5">
        <w:rPr>
          <w:rFonts w:ascii="Verdana" w:hAnsi="Verdana"/>
          <w:color w:val="000000"/>
          <w:sz w:val="20"/>
          <w:lang w:val="es-AR"/>
        </w:rPr>
        <w:t>que</w:t>
      </w:r>
      <w:r w:rsidRPr="006A39D5">
        <w:rPr>
          <w:rFonts w:ascii="Verdana" w:hAnsi="Verdana"/>
          <w:color w:val="000000"/>
          <w:spacing w:val="7"/>
          <w:sz w:val="20"/>
          <w:lang w:val="es-AR"/>
        </w:rPr>
        <w:t xml:space="preserve"> </w:t>
      </w:r>
      <w:r w:rsidRPr="006A39D5">
        <w:rPr>
          <w:rFonts w:ascii="Verdana" w:hAnsi="Verdana"/>
          <w:color w:val="000000"/>
          <w:sz w:val="20"/>
          <w:lang w:val="es-AR"/>
        </w:rPr>
        <w:t>veo,</w:t>
      </w:r>
      <w:r w:rsidRPr="006A39D5">
        <w:rPr>
          <w:rFonts w:ascii="Verdana" w:hAnsi="Verdana"/>
          <w:color w:val="000000"/>
          <w:spacing w:val="8"/>
          <w:sz w:val="20"/>
          <w:lang w:val="es-AR"/>
        </w:rPr>
        <w:t xml:space="preserve"> </w:t>
      </w:r>
      <w:r w:rsidRPr="006A39D5">
        <w:rPr>
          <w:rFonts w:ascii="Verdana" w:hAnsi="Verdana"/>
          <w:color w:val="000000"/>
          <w:sz w:val="20"/>
          <w:lang w:val="es-AR"/>
        </w:rPr>
        <w:t>sos</w:t>
      </w:r>
      <w:r w:rsidRPr="006A39D5">
        <w:rPr>
          <w:rFonts w:ascii="Verdana" w:hAnsi="Verdana"/>
          <w:color w:val="000000"/>
          <w:spacing w:val="4"/>
          <w:sz w:val="20"/>
          <w:lang w:val="es-AR"/>
        </w:rPr>
        <w:t xml:space="preserve"> </w:t>
      </w:r>
      <w:r w:rsidRPr="006A39D5">
        <w:rPr>
          <w:rFonts w:ascii="Verdana" w:hAnsi="Verdana"/>
          <w:color w:val="000000"/>
          <w:sz w:val="20"/>
          <w:lang w:val="es-AR"/>
        </w:rPr>
        <w:t>de</w:t>
      </w:r>
      <w:r w:rsidRPr="006A39D5">
        <w:rPr>
          <w:rFonts w:ascii="Verdana" w:hAnsi="Verdana"/>
          <w:color w:val="000000"/>
          <w:spacing w:val="8"/>
          <w:sz w:val="20"/>
          <w:lang w:val="es-AR"/>
        </w:rPr>
        <w:t xml:space="preserve"> </w:t>
      </w:r>
      <w:r w:rsidRPr="006A39D5">
        <w:rPr>
          <w:rFonts w:ascii="Verdana" w:hAnsi="Verdana"/>
          <w:color w:val="000000"/>
          <w:sz w:val="20"/>
          <w:lang w:val="es-AR"/>
        </w:rPr>
        <w:t>los</w:t>
      </w:r>
      <w:r w:rsidRPr="006A39D5">
        <w:rPr>
          <w:rFonts w:ascii="Verdana" w:hAnsi="Verdana"/>
          <w:color w:val="000000"/>
          <w:spacing w:val="5"/>
          <w:sz w:val="20"/>
          <w:lang w:val="es-AR"/>
        </w:rPr>
        <w:t xml:space="preserve"> </w:t>
      </w:r>
      <w:r w:rsidRPr="006A39D5">
        <w:rPr>
          <w:rFonts w:ascii="Verdana" w:hAnsi="Verdana"/>
          <w:color w:val="000000"/>
          <w:sz w:val="20"/>
          <w:lang w:val="es-AR"/>
        </w:rPr>
        <w:t>que</w:t>
      </w:r>
      <w:r w:rsidRPr="006A39D5">
        <w:rPr>
          <w:rFonts w:ascii="Verdana" w:hAnsi="Verdana"/>
          <w:color w:val="000000"/>
          <w:spacing w:val="9"/>
          <w:sz w:val="20"/>
          <w:lang w:val="es-AR"/>
        </w:rPr>
        <w:t xml:space="preserve"> </w:t>
      </w:r>
      <w:r w:rsidRPr="006A39D5">
        <w:rPr>
          <w:rFonts w:ascii="Verdana" w:hAnsi="Verdana"/>
          <w:color w:val="000000"/>
          <w:sz w:val="20"/>
          <w:lang w:val="es-AR"/>
        </w:rPr>
        <w:t>madrugan</w:t>
      </w:r>
      <w:r w:rsidRPr="006A39D5">
        <w:rPr>
          <w:rFonts w:ascii="Verdana" w:hAnsi="Verdana"/>
          <w:color w:val="000000"/>
          <w:spacing w:val="6"/>
          <w:sz w:val="20"/>
          <w:lang w:val="es-AR"/>
        </w:rPr>
        <w:t xml:space="preserve"> </w:t>
      </w:r>
      <w:r w:rsidRPr="006A39D5">
        <w:rPr>
          <w:rFonts w:ascii="Verdana" w:hAnsi="Verdana"/>
          <w:color w:val="000000"/>
          <w:spacing w:val="-2"/>
          <w:sz w:val="20"/>
          <w:lang w:val="es-AR"/>
        </w:rPr>
        <w:t>temprano.</w:t>
      </w:r>
    </w:p>
    <w:p w14:paraId="2F94927C"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“Algo</w:t>
      </w:r>
      <w:r w:rsidRPr="006A39D5">
        <w:rPr>
          <w:rFonts w:ascii="Verdana" w:hAnsi="Verdana"/>
          <w:color w:val="000000"/>
          <w:spacing w:val="23"/>
          <w:sz w:val="20"/>
          <w:lang w:val="es-AR"/>
        </w:rPr>
        <w:t xml:space="preserve"> </w:t>
      </w:r>
      <w:r w:rsidRPr="006A39D5">
        <w:rPr>
          <w:rFonts w:ascii="Verdana" w:hAnsi="Verdana"/>
          <w:color w:val="000000"/>
          <w:sz w:val="20"/>
          <w:lang w:val="es-AR"/>
        </w:rPr>
        <w:t>debí</w:t>
      </w:r>
      <w:r w:rsidRPr="006A39D5">
        <w:rPr>
          <w:rFonts w:ascii="Verdana" w:hAnsi="Verdana"/>
          <w:color w:val="000000"/>
          <w:spacing w:val="23"/>
          <w:sz w:val="20"/>
          <w:lang w:val="es-AR"/>
        </w:rPr>
        <w:t xml:space="preserve"> </w:t>
      </w:r>
      <w:r w:rsidRPr="006A39D5">
        <w:rPr>
          <w:rFonts w:ascii="Verdana" w:hAnsi="Verdana"/>
          <w:color w:val="000000"/>
          <w:sz w:val="20"/>
          <w:lang w:val="es-AR"/>
        </w:rPr>
        <w:t>de</w:t>
      </w:r>
      <w:r w:rsidRPr="006A39D5">
        <w:rPr>
          <w:rFonts w:ascii="Verdana" w:hAnsi="Verdana"/>
          <w:color w:val="000000"/>
          <w:spacing w:val="23"/>
          <w:sz w:val="20"/>
          <w:lang w:val="es-AR"/>
        </w:rPr>
        <w:t xml:space="preserve"> </w:t>
      </w:r>
      <w:r w:rsidRPr="006A39D5">
        <w:rPr>
          <w:rFonts w:ascii="Verdana" w:hAnsi="Verdana"/>
          <w:color w:val="000000"/>
          <w:sz w:val="20"/>
          <w:lang w:val="es-AR"/>
        </w:rPr>
        <w:t>contestar,</w:t>
      </w:r>
      <w:r w:rsidRPr="006A39D5">
        <w:rPr>
          <w:rFonts w:ascii="Verdana" w:hAnsi="Verdana"/>
          <w:color w:val="000000"/>
          <w:spacing w:val="23"/>
          <w:sz w:val="20"/>
          <w:lang w:val="es-AR"/>
        </w:rPr>
        <w:t xml:space="preserve"> </w:t>
      </w:r>
      <w:r w:rsidRPr="006A39D5">
        <w:rPr>
          <w:rFonts w:ascii="Verdana" w:hAnsi="Verdana"/>
          <w:color w:val="000000"/>
          <w:sz w:val="20"/>
          <w:lang w:val="es-AR"/>
        </w:rPr>
        <w:t>pero</w:t>
      </w:r>
      <w:r w:rsidRPr="006A39D5">
        <w:rPr>
          <w:rFonts w:ascii="Verdana" w:hAnsi="Verdana"/>
          <w:color w:val="000000"/>
          <w:spacing w:val="22"/>
          <w:sz w:val="20"/>
          <w:lang w:val="es-AR"/>
        </w:rPr>
        <w:t xml:space="preserve"> </w:t>
      </w:r>
      <w:r w:rsidRPr="006A39D5">
        <w:rPr>
          <w:rFonts w:ascii="Verdana" w:hAnsi="Verdana"/>
          <w:color w:val="000000"/>
          <w:sz w:val="20"/>
          <w:lang w:val="es-AR"/>
        </w:rPr>
        <w:t>no</w:t>
      </w:r>
      <w:r w:rsidRPr="006A39D5">
        <w:rPr>
          <w:rFonts w:ascii="Verdana" w:hAnsi="Verdana"/>
          <w:color w:val="000000"/>
          <w:spacing w:val="24"/>
          <w:sz w:val="20"/>
          <w:lang w:val="es-AR"/>
        </w:rPr>
        <w:t xml:space="preserve"> </w:t>
      </w:r>
      <w:r w:rsidRPr="006A39D5">
        <w:rPr>
          <w:rFonts w:ascii="Verdana" w:hAnsi="Verdana"/>
          <w:color w:val="000000"/>
          <w:sz w:val="20"/>
          <w:lang w:val="es-AR"/>
        </w:rPr>
        <w:t>me</w:t>
      </w:r>
      <w:r w:rsidRPr="006A39D5">
        <w:rPr>
          <w:rFonts w:ascii="Verdana" w:hAnsi="Verdana"/>
          <w:color w:val="000000"/>
          <w:spacing w:val="24"/>
          <w:sz w:val="20"/>
          <w:lang w:val="es-AR"/>
        </w:rPr>
        <w:t xml:space="preserve"> </w:t>
      </w:r>
      <w:r w:rsidRPr="006A39D5">
        <w:rPr>
          <w:rFonts w:ascii="Verdana" w:hAnsi="Verdana"/>
          <w:color w:val="000000"/>
          <w:sz w:val="20"/>
          <w:lang w:val="es-AR"/>
        </w:rPr>
        <w:t>hizo</w:t>
      </w:r>
      <w:r w:rsidRPr="006A39D5">
        <w:rPr>
          <w:rFonts w:ascii="Verdana" w:hAnsi="Verdana"/>
          <w:color w:val="000000"/>
          <w:spacing w:val="20"/>
          <w:sz w:val="20"/>
          <w:lang w:val="es-AR"/>
        </w:rPr>
        <w:t xml:space="preserve"> </w:t>
      </w:r>
      <w:r w:rsidRPr="006A39D5">
        <w:rPr>
          <w:rFonts w:ascii="Verdana" w:hAnsi="Verdana"/>
          <w:color w:val="000000"/>
          <w:sz w:val="20"/>
          <w:lang w:val="es-AR"/>
        </w:rPr>
        <w:t>caso.</w:t>
      </w:r>
      <w:r w:rsidRPr="006A39D5">
        <w:rPr>
          <w:rFonts w:ascii="Verdana" w:hAnsi="Verdana"/>
          <w:color w:val="000000"/>
          <w:spacing w:val="22"/>
          <w:sz w:val="20"/>
          <w:lang w:val="es-AR"/>
        </w:rPr>
        <w:t xml:space="preserve"> </w:t>
      </w:r>
      <w:r w:rsidRPr="006A39D5">
        <w:rPr>
          <w:rFonts w:ascii="Verdana" w:hAnsi="Verdana"/>
          <w:color w:val="000000"/>
          <w:sz w:val="20"/>
          <w:lang w:val="es-AR"/>
        </w:rPr>
        <w:t>Por</w:t>
      </w:r>
      <w:r w:rsidRPr="006A39D5">
        <w:rPr>
          <w:rFonts w:ascii="Verdana" w:hAnsi="Verdana"/>
          <w:color w:val="000000"/>
          <w:spacing w:val="22"/>
          <w:sz w:val="20"/>
          <w:lang w:val="es-AR"/>
        </w:rPr>
        <w:t xml:space="preserve"> </w:t>
      </w:r>
      <w:r w:rsidRPr="006A39D5">
        <w:rPr>
          <w:rFonts w:ascii="Verdana" w:hAnsi="Verdana"/>
          <w:color w:val="000000"/>
          <w:sz w:val="20"/>
          <w:lang w:val="es-AR"/>
        </w:rPr>
        <w:t>la</w:t>
      </w:r>
      <w:r w:rsidRPr="006A39D5">
        <w:rPr>
          <w:rFonts w:ascii="Verdana" w:hAnsi="Verdana"/>
          <w:color w:val="000000"/>
          <w:spacing w:val="22"/>
          <w:sz w:val="20"/>
          <w:lang w:val="es-AR"/>
        </w:rPr>
        <w:t xml:space="preserve"> </w:t>
      </w:r>
      <w:r w:rsidRPr="006A39D5">
        <w:rPr>
          <w:rFonts w:ascii="Verdana" w:hAnsi="Verdana"/>
          <w:color w:val="000000"/>
          <w:sz w:val="20"/>
          <w:lang w:val="es-AR"/>
        </w:rPr>
        <w:t>tapia</w:t>
      </w:r>
      <w:r w:rsidRPr="006A39D5">
        <w:rPr>
          <w:rFonts w:ascii="Verdana" w:hAnsi="Verdana"/>
          <w:color w:val="000000"/>
          <w:spacing w:val="22"/>
          <w:sz w:val="20"/>
          <w:lang w:val="es-AR"/>
        </w:rPr>
        <w:t xml:space="preserve"> </w:t>
      </w:r>
      <w:r w:rsidRPr="006A39D5">
        <w:rPr>
          <w:rFonts w:ascii="Verdana" w:hAnsi="Verdana"/>
          <w:color w:val="000000"/>
          <w:sz w:val="20"/>
          <w:lang w:val="es-AR"/>
        </w:rPr>
        <w:t>un</w:t>
      </w:r>
      <w:r w:rsidRPr="006A39D5">
        <w:rPr>
          <w:rFonts w:ascii="Verdana" w:hAnsi="Verdana"/>
          <w:color w:val="000000"/>
          <w:spacing w:val="22"/>
          <w:sz w:val="20"/>
          <w:lang w:val="es-AR"/>
        </w:rPr>
        <w:t xml:space="preserve"> </w:t>
      </w:r>
      <w:r w:rsidRPr="006A39D5">
        <w:rPr>
          <w:rFonts w:ascii="Verdana" w:hAnsi="Verdana"/>
          <w:color w:val="000000"/>
          <w:sz w:val="20"/>
          <w:lang w:val="es-AR"/>
        </w:rPr>
        <w:t>hombre</w:t>
      </w:r>
      <w:r w:rsidRPr="006A39D5">
        <w:rPr>
          <w:rFonts w:ascii="Verdana" w:hAnsi="Verdana"/>
          <w:color w:val="000000"/>
          <w:spacing w:val="23"/>
          <w:sz w:val="20"/>
          <w:lang w:val="es-AR"/>
        </w:rPr>
        <w:t xml:space="preserve"> </w:t>
      </w:r>
      <w:r w:rsidRPr="006A39D5">
        <w:rPr>
          <w:rFonts w:ascii="Verdana" w:hAnsi="Verdana"/>
          <w:color w:val="000000"/>
          <w:sz w:val="20"/>
          <w:lang w:val="es-AR"/>
        </w:rPr>
        <w:t>se</w:t>
      </w:r>
      <w:r w:rsidRPr="006A39D5">
        <w:rPr>
          <w:rFonts w:ascii="Verdana" w:hAnsi="Verdana"/>
          <w:color w:val="000000"/>
          <w:spacing w:val="22"/>
          <w:sz w:val="20"/>
          <w:lang w:val="es-AR"/>
        </w:rPr>
        <w:t xml:space="preserve"> </w:t>
      </w:r>
      <w:r w:rsidRPr="006A39D5">
        <w:rPr>
          <w:rFonts w:ascii="Verdana" w:hAnsi="Verdana"/>
          <w:color w:val="000000"/>
          <w:sz w:val="20"/>
          <w:lang w:val="es-AR"/>
        </w:rPr>
        <w:t>descolgaba. De un brinco, el sargento le clavó el acero en la carne. El hombre se fue al suelo, donde quedó tendido de espaldas, gimiendo y desangrándose. Yo me acordé del perro. El sargento, para acabarlo de una buena vez, le volvió a hundir la bayoneta. Con una suerte de alegría le dijo:</w:t>
      </w:r>
    </w:p>
    <w:p w14:paraId="71C47450"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“—Moreira,</w:t>
      </w:r>
      <w:r w:rsidRPr="006A39D5">
        <w:rPr>
          <w:rFonts w:ascii="Verdana" w:hAnsi="Verdana"/>
          <w:color w:val="000000"/>
          <w:spacing w:val="7"/>
          <w:sz w:val="20"/>
          <w:lang w:val="es-AR"/>
        </w:rPr>
        <w:t xml:space="preserve"> </w:t>
      </w:r>
      <w:r w:rsidRPr="006A39D5">
        <w:rPr>
          <w:rFonts w:ascii="Verdana" w:hAnsi="Verdana"/>
          <w:color w:val="000000"/>
          <w:sz w:val="20"/>
          <w:lang w:val="es-AR"/>
        </w:rPr>
        <w:t>lo</w:t>
      </w:r>
      <w:r w:rsidRPr="006A39D5">
        <w:rPr>
          <w:rFonts w:ascii="Verdana" w:hAnsi="Verdana"/>
          <w:color w:val="000000"/>
          <w:spacing w:val="7"/>
          <w:sz w:val="20"/>
          <w:lang w:val="es-AR"/>
        </w:rPr>
        <w:t xml:space="preserve"> </w:t>
      </w:r>
      <w:r w:rsidRPr="006A39D5">
        <w:rPr>
          <w:rFonts w:ascii="Verdana" w:hAnsi="Verdana"/>
          <w:color w:val="000000"/>
          <w:sz w:val="20"/>
          <w:lang w:val="es-AR"/>
        </w:rPr>
        <w:t>que</w:t>
      </w:r>
      <w:r w:rsidRPr="006A39D5">
        <w:rPr>
          <w:rFonts w:ascii="Verdana" w:hAnsi="Verdana"/>
          <w:color w:val="000000"/>
          <w:spacing w:val="8"/>
          <w:sz w:val="20"/>
          <w:lang w:val="es-AR"/>
        </w:rPr>
        <w:t xml:space="preserve"> </w:t>
      </w:r>
      <w:r w:rsidRPr="006A39D5">
        <w:rPr>
          <w:rFonts w:ascii="Verdana" w:hAnsi="Verdana"/>
          <w:color w:val="000000"/>
          <w:sz w:val="20"/>
          <w:lang w:val="es-AR"/>
        </w:rPr>
        <w:t>es</w:t>
      </w:r>
      <w:r w:rsidRPr="006A39D5">
        <w:rPr>
          <w:rFonts w:ascii="Verdana" w:hAnsi="Verdana"/>
          <w:color w:val="000000"/>
          <w:spacing w:val="5"/>
          <w:sz w:val="20"/>
          <w:lang w:val="es-AR"/>
        </w:rPr>
        <w:t xml:space="preserve"> </w:t>
      </w:r>
      <w:r w:rsidRPr="006A39D5">
        <w:rPr>
          <w:rFonts w:ascii="Verdana" w:hAnsi="Verdana"/>
          <w:color w:val="000000"/>
          <w:sz w:val="20"/>
          <w:lang w:val="es-AR"/>
        </w:rPr>
        <w:t>hoy</w:t>
      </w:r>
      <w:r w:rsidRPr="006A39D5">
        <w:rPr>
          <w:rFonts w:ascii="Verdana" w:hAnsi="Verdana"/>
          <w:color w:val="000000"/>
          <w:spacing w:val="8"/>
          <w:sz w:val="20"/>
          <w:lang w:val="es-AR"/>
        </w:rPr>
        <w:t xml:space="preserve"> </w:t>
      </w:r>
      <w:r w:rsidRPr="006A39D5">
        <w:rPr>
          <w:rFonts w:ascii="Verdana" w:hAnsi="Verdana"/>
          <w:color w:val="000000"/>
          <w:sz w:val="20"/>
          <w:lang w:val="es-AR"/>
        </w:rPr>
        <w:t>de</w:t>
      </w:r>
      <w:r w:rsidRPr="006A39D5">
        <w:rPr>
          <w:rFonts w:ascii="Verdana" w:hAnsi="Verdana"/>
          <w:color w:val="000000"/>
          <w:spacing w:val="6"/>
          <w:sz w:val="20"/>
          <w:lang w:val="es-AR"/>
        </w:rPr>
        <w:t xml:space="preserve"> </w:t>
      </w:r>
      <w:r w:rsidRPr="006A39D5">
        <w:rPr>
          <w:rFonts w:ascii="Verdana" w:hAnsi="Verdana"/>
          <w:color w:val="000000"/>
          <w:sz w:val="20"/>
          <w:lang w:val="es-AR"/>
        </w:rPr>
        <w:t>nada</w:t>
      </w:r>
      <w:r w:rsidRPr="006A39D5">
        <w:rPr>
          <w:rFonts w:ascii="Verdana" w:hAnsi="Verdana"/>
          <w:color w:val="000000"/>
          <w:spacing w:val="8"/>
          <w:sz w:val="20"/>
          <w:lang w:val="es-AR"/>
        </w:rPr>
        <w:t xml:space="preserve"> </w:t>
      </w:r>
      <w:r w:rsidRPr="006A39D5">
        <w:rPr>
          <w:rFonts w:ascii="Verdana" w:hAnsi="Verdana"/>
          <w:color w:val="000000"/>
          <w:sz w:val="20"/>
          <w:lang w:val="es-AR"/>
        </w:rPr>
        <w:t>te</w:t>
      </w:r>
      <w:r w:rsidRPr="006A39D5">
        <w:rPr>
          <w:rFonts w:ascii="Verdana" w:hAnsi="Verdana"/>
          <w:color w:val="000000"/>
          <w:spacing w:val="6"/>
          <w:sz w:val="20"/>
          <w:lang w:val="es-AR"/>
        </w:rPr>
        <w:t xml:space="preserve"> </w:t>
      </w:r>
      <w:r w:rsidRPr="006A39D5">
        <w:rPr>
          <w:rFonts w:ascii="Verdana" w:hAnsi="Verdana"/>
          <w:color w:val="000000"/>
          <w:sz w:val="20"/>
          <w:lang w:val="es-AR"/>
        </w:rPr>
        <w:t>valió</w:t>
      </w:r>
      <w:r w:rsidRPr="006A39D5">
        <w:rPr>
          <w:rFonts w:ascii="Verdana" w:hAnsi="Verdana"/>
          <w:color w:val="000000"/>
          <w:spacing w:val="7"/>
          <w:sz w:val="20"/>
          <w:lang w:val="es-AR"/>
        </w:rPr>
        <w:t xml:space="preserve"> </w:t>
      </w:r>
      <w:r w:rsidRPr="006A39D5">
        <w:rPr>
          <w:rFonts w:ascii="Verdana" w:hAnsi="Verdana"/>
          <w:color w:val="000000"/>
          <w:spacing w:val="-2"/>
          <w:sz w:val="20"/>
          <w:lang w:val="es-AR"/>
        </w:rPr>
        <w:t>disparar.</w:t>
      </w:r>
    </w:p>
    <w:p w14:paraId="18AF1607"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“De todos lados acudieron los de uniforme que habían ido rodeando la casa y después los vecinos. Andrés Chirino tuvo que forcejear para arrancar el arma. Todos querían estrecharle la mano. Rufino dijo riéndose:</w:t>
      </w:r>
    </w:p>
    <w:p w14:paraId="0FECD2DA"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“—A</w:t>
      </w:r>
      <w:r w:rsidRPr="006A39D5">
        <w:rPr>
          <w:rFonts w:ascii="Verdana" w:hAnsi="Verdana"/>
          <w:color w:val="000000"/>
          <w:spacing w:val="8"/>
          <w:sz w:val="20"/>
          <w:lang w:val="es-AR"/>
        </w:rPr>
        <w:t xml:space="preserve"> </w:t>
      </w:r>
      <w:r w:rsidRPr="006A39D5">
        <w:rPr>
          <w:rFonts w:ascii="Verdana" w:hAnsi="Verdana"/>
          <w:color w:val="000000"/>
          <w:sz w:val="20"/>
          <w:lang w:val="es-AR"/>
        </w:rPr>
        <w:t>este</w:t>
      </w:r>
      <w:r w:rsidRPr="006A39D5">
        <w:rPr>
          <w:rFonts w:ascii="Verdana" w:hAnsi="Verdana"/>
          <w:color w:val="000000"/>
          <w:spacing w:val="10"/>
          <w:sz w:val="20"/>
          <w:lang w:val="es-AR"/>
        </w:rPr>
        <w:t xml:space="preserve"> </w:t>
      </w:r>
      <w:r w:rsidRPr="006A39D5">
        <w:rPr>
          <w:rFonts w:ascii="Verdana" w:hAnsi="Verdana"/>
          <w:color w:val="000000"/>
          <w:sz w:val="20"/>
          <w:lang w:val="es-AR"/>
        </w:rPr>
        <w:t>compadre</w:t>
      </w:r>
      <w:r w:rsidRPr="006A39D5">
        <w:rPr>
          <w:rFonts w:ascii="Verdana" w:hAnsi="Verdana"/>
          <w:color w:val="000000"/>
          <w:spacing w:val="8"/>
          <w:sz w:val="20"/>
          <w:lang w:val="es-AR"/>
        </w:rPr>
        <w:t xml:space="preserve"> </w:t>
      </w:r>
      <w:r w:rsidRPr="006A39D5">
        <w:rPr>
          <w:rFonts w:ascii="Verdana" w:hAnsi="Verdana"/>
          <w:color w:val="000000"/>
          <w:sz w:val="20"/>
          <w:lang w:val="es-AR"/>
        </w:rPr>
        <w:t>ya</w:t>
      </w:r>
      <w:r w:rsidRPr="006A39D5">
        <w:rPr>
          <w:rFonts w:ascii="Verdana" w:hAnsi="Verdana"/>
          <w:color w:val="000000"/>
          <w:spacing w:val="6"/>
          <w:sz w:val="20"/>
          <w:lang w:val="es-AR"/>
        </w:rPr>
        <w:t xml:space="preserve"> </w:t>
      </w:r>
      <w:r w:rsidRPr="006A39D5">
        <w:rPr>
          <w:rFonts w:ascii="Verdana" w:hAnsi="Verdana"/>
          <w:color w:val="000000"/>
          <w:sz w:val="20"/>
          <w:lang w:val="es-AR"/>
        </w:rPr>
        <w:t>se</w:t>
      </w:r>
      <w:r w:rsidRPr="006A39D5">
        <w:rPr>
          <w:rFonts w:ascii="Verdana" w:hAnsi="Verdana"/>
          <w:color w:val="000000"/>
          <w:spacing w:val="8"/>
          <w:sz w:val="20"/>
          <w:lang w:val="es-AR"/>
        </w:rPr>
        <w:t xml:space="preserve"> </w:t>
      </w:r>
      <w:r w:rsidRPr="006A39D5">
        <w:rPr>
          <w:rFonts w:ascii="Verdana" w:hAnsi="Verdana"/>
          <w:color w:val="000000"/>
          <w:sz w:val="20"/>
          <w:lang w:val="es-AR"/>
        </w:rPr>
        <w:t>le</w:t>
      </w:r>
      <w:r w:rsidRPr="006A39D5">
        <w:rPr>
          <w:rFonts w:ascii="Verdana" w:hAnsi="Verdana"/>
          <w:color w:val="000000"/>
          <w:spacing w:val="10"/>
          <w:sz w:val="20"/>
          <w:lang w:val="es-AR"/>
        </w:rPr>
        <w:t xml:space="preserve"> </w:t>
      </w:r>
      <w:r w:rsidRPr="006A39D5">
        <w:rPr>
          <w:rFonts w:ascii="Verdana" w:hAnsi="Verdana"/>
          <w:color w:val="000000"/>
          <w:sz w:val="20"/>
          <w:lang w:val="es-AR"/>
        </w:rPr>
        <w:t>acabaron</w:t>
      </w:r>
      <w:r w:rsidRPr="006A39D5">
        <w:rPr>
          <w:rFonts w:ascii="Verdana" w:hAnsi="Verdana"/>
          <w:color w:val="000000"/>
          <w:spacing w:val="9"/>
          <w:sz w:val="20"/>
          <w:lang w:val="es-AR"/>
        </w:rPr>
        <w:t xml:space="preserve"> </w:t>
      </w:r>
      <w:r w:rsidRPr="006A39D5">
        <w:rPr>
          <w:rFonts w:ascii="Verdana" w:hAnsi="Verdana"/>
          <w:color w:val="000000"/>
          <w:sz w:val="20"/>
          <w:lang w:val="es-AR"/>
        </w:rPr>
        <w:t>los</w:t>
      </w:r>
      <w:r w:rsidRPr="006A39D5">
        <w:rPr>
          <w:rFonts w:ascii="Verdana" w:hAnsi="Verdana"/>
          <w:color w:val="000000"/>
          <w:spacing w:val="9"/>
          <w:sz w:val="20"/>
          <w:lang w:val="es-AR"/>
        </w:rPr>
        <w:t xml:space="preserve"> </w:t>
      </w:r>
      <w:r w:rsidRPr="006A39D5">
        <w:rPr>
          <w:rFonts w:ascii="Verdana" w:hAnsi="Verdana"/>
          <w:color w:val="000000"/>
          <w:spacing w:val="-2"/>
          <w:sz w:val="20"/>
          <w:lang w:val="es-AR"/>
        </w:rPr>
        <w:t>cortes.</w:t>
      </w:r>
    </w:p>
    <w:p w14:paraId="0B61B38A"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“Yo iba de grupo en grupo, contándole a la gente lo que había visto. De golpe me sentí muy cansado; tal vez tuviera fiebre. Me escurrí, lo busqué a Rufino y volvimos. Desde</w:t>
      </w:r>
      <w:r w:rsidRPr="006A39D5">
        <w:rPr>
          <w:rFonts w:ascii="Verdana" w:hAnsi="Verdana"/>
          <w:color w:val="000000"/>
          <w:spacing w:val="80"/>
          <w:sz w:val="20"/>
          <w:lang w:val="es-AR"/>
        </w:rPr>
        <w:t xml:space="preserve"> </w:t>
      </w:r>
      <w:r w:rsidRPr="006A39D5">
        <w:rPr>
          <w:rFonts w:ascii="Verdana" w:hAnsi="Verdana"/>
          <w:color w:val="000000"/>
          <w:sz w:val="20"/>
          <w:lang w:val="es-AR"/>
        </w:rPr>
        <w:t>el caballo, vimos la luz blanca del alba. Más que cansado, me sentí aturdido, por esa correntada de cosas.</w:t>
      </w:r>
    </w:p>
    <w:p w14:paraId="3E316D68"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—Por el gran río de esa noche —dijo mi padre. El otro asintió.</w:t>
      </w:r>
    </w:p>
    <w:p w14:paraId="093EF212" w14:textId="77777777" w:rsidR="002653C2" w:rsidRPr="006A39D5" w:rsidRDefault="002653C2" w:rsidP="006A39D5">
      <w:pPr>
        <w:pStyle w:val="BodyText"/>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lastRenderedPageBreak/>
        <w:t>—Así es. En el término escaso de unas horas yo había conocido el amor y yo había mirado la muerte. A todos los hombres le son reveladas todas las cosas o, por lo menos, todas aquellas cosas que a un hombre le es dado conocer, pero a mí, de la noche a la mañana, esas dos cosas esenciales me fueron reveladas. Los años pasan y son tantas las veces que he contado la historia que ya no sé si la recuerdo de veras o si sólo recuerdo</w:t>
      </w:r>
      <w:r w:rsidRPr="006A39D5">
        <w:rPr>
          <w:rFonts w:ascii="Verdana" w:hAnsi="Verdana"/>
          <w:color w:val="000000"/>
          <w:spacing w:val="80"/>
          <w:sz w:val="20"/>
          <w:lang w:val="es-AR"/>
        </w:rPr>
        <w:t xml:space="preserve"> </w:t>
      </w:r>
      <w:r w:rsidRPr="006A39D5">
        <w:rPr>
          <w:rFonts w:ascii="Verdana" w:hAnsi="Verdana"/>
          <w:color w:val="000000"/>
          <w:sz w:val="20"/>
          <w:lang w:val="es-AR"/>
        </w:rPr>
        <w:t>las palabras con que la cuento. Tal vez lo mismo le pasó a la Cautiva con su malón.</w:t>
      </w:r>
    </w:p>
    <w:p w14:paraId="73DD61C2" w14:textId="4ED9545C" w:rsidR="008551E0" w:rsidRPr="006A39D5" w:rsidRDefault="002653C2" w:rsidP="006A39D5">
      <w:pPr>
        <w:suppressAutoHyphens/>
        <w:spacing w:after="0" w:line="240" w:lineRule="auto"/>
        <w:ind w:firstLine="283"/>
        <w:jc w:val="both"/>
        <w:rPr>
          <w:rFonts w:ascii="Verdana" w:hAnsi="Verdana"/>
          <w:color w:val="000000"/>
          <w:sz w:val="20"/>
          <w:lang w:val="es-AR"/>
        </w:rPr>
      </w:pPr>
      <w:r w:rsidRPr="006A39D5">
        <w:rPr>
          <w:rFonts w:ascii="Verdana" w:hAnsi="Verdana"/>
          <w:color w:val="000000"/>
          <w:sz w:val="20"/>
          <w:lang w:val="es-AR"/>
        </w:rPr>
        <w:t>Ahora</w:t>
      </w:r>
      <w:r w:rsidRPr="006A39D5">
        <w:rPr>
          <w:rFonts w:ascii="Verdana" w:hAnsi="Verdana"/>
          <w:color w:val="000000"/>
          <w:spacing w:val="5"/>
          <w:sz w:val="20"/>
          <w:lang w:val="es-AR"/>
        </w:rPr>
        <w:t xml:space="preserve"> </w:t>
      </w:r>
      <w:r w:rsidRPr="006A39D5">
        <w:rPr>
          <w:rFonts w:ascii="Verdana" w:hAnsi="Verdana"/>
          <w:color w:val="000000"/>
          <w:sz w:val="20"/>
          <w:lang w:val="es-AR"/>
        </w:rPr>
        <w:t>lo</w:t>
      </w:r>
      <w:r w:rsidRPr="006A39D5">
        <w:rPr>
          <w:rFonts w:ascii="Verdana" w:hAnsi="Verdana"/>
          <w:color w:val="000000"/>
          <w:spacing w:val="8"/>
          <w:sz w:val="20"/>
          <w:lang w:val="es-AR"/>
        </w:rPr>
        <w:t xml:space="preserve"> </w:t>
      </w:r>
      <w:r w:rsidRPr="006A39D5">
        <w:rPr>
          <w:rFonts w:ascii="Verdana" w:hAnsi="Verdana"/>
          <w:color w:val="000000"/>
          <w:sz w:val="20"/>
          <w:lang w:val="es-AR"/>
        </w:rPr>
        <w:t>mismo</w:t>
      </w:r>
      <w:r w:rsidRPr="006A39D5">
        <w:rPr>
          <w:rFonts w:ascii="Verdana" w:hAnsi="Verdana"/>
          <w:color w:val="000000"/>
          <w:spacing w:val="6"/>
          <w:sz w:val="20"/>
          <w:lang w:val="es-AR"/>
        </w:rPr>
        <w:t xml:space="preserve"> </w:t>
      </w:r>
      <w:r w:rsidRPr="006A39D5">
        <w:rPr>
          <w:rFonts w:ascii="Verdana" w:hAnsi="Verdana"/>
          <w:color w:val="000000"/>
          <w:sz w:val="20"/>
          <w:lang w:val="es-AR"/>
        </w:rPr>
        <w:t>da</w:t>
      </w:r>
      <w:r w:rsidRPr="006A39D5">
        <w:rPr>
          <w:rFonts w:ascii="Verdana" w:hAnsi="Verdana"/>
          <w:color w:val="000000"/>
          <w:spacing w:val="5"/>
          <w:sz w:val="20"/>
          <w:lang w:val="es-AR"/>
        </w:rPr>
        <w:t xml:space="preserve"> </w:t>
      </w:r>
      <w:r w:rsidRPr="006A39D5">
        <w:rPr>
          <w:rFonts w:ascii="Verdana" w:hAnsi="Verdana"/>
          <w:color w:val="000000"/>
          <w:sz w:val="20"/>
          <w:lang w:val="es-AR"/>
        </w:rPr>
        <w:t>que</w:t>
      </w:r>
      <w:r w:rsidRPr="006A39D5">
        <w:rPr>
          <w:rFonts w:ascii="Verdana" w:hAnsi="Verdana"/>
          <w:color w:val="000000"/>
          <w:spacing w:val="7"/>
          <w:sz w:val="20"/>
          <w:lang w:val="es-AR"/>
        </w:rPr>
        <w:t xml:space="preserve"> </w:t>
      </w:r>
      <w:r w:rsidRPr="006A39D5">
        <w:rPr>
          <w:rFonts w:ascii="Verdana" w:hAnsi="Verdana"/>
          <w:color w:val="000000"/>
          <w:sz w:val="20"/>
          <w:lang w:val="es-AR"/>
        </w:rPr>
        <w:t>fuera</w:t>
      </w:r>
      <w:r w:rsidRPr="006A39D5">
        <w:rPr>
          <w:rFonts w:ascii="Verdana" w:hAnsi="Verdana"/>
          <w:color w:val="000000"/>
          <w:spacing w:val="6"/>
          <w:sz w:val="20"/>
          <w:lang w:val="es-AR"/>
        </w:rPr>
        <w:t xml:space="preserve"> </w:t>
      </w:r>
      <w:r w:rsidRPr="006A39D5">
        <w:rPr>
          <w:rFonts w:ascii="Verdana" w:hAnsi="Verdana"/>
          <w:color w:val="000000"/>
          <w:sz w:val="20"/>
          <w:lang w:val="es-AR"/>
        </w:rPr>
        <w:t>yo</w:t>
      </w:r>
      <w:r w:rsidRPr="006A39D5">
        <w:rPr>
          <w:rFonts w:ascii="Verdana" w:hAnsi="Verdana"/>
          <w:color w:val="000000"/>
          <w:spacing w:val="6"/>
          <w:sz w:val="20"/>
          <w:lang w:val="es-AR"/>
        </w:rPr>
        <w:t xml:space="preserve"> </w:t>
      </w:r>
      <w:r w:rsidRPr="006A39D5">
        <w:rPr>
          <w:rFonts w:ascii="Verdana" w:hAnsi="Verdana"/>
          <w:color w:val="000000"/>
          <w:sz w:val="20"/>
          <w:lang w:val="es-AR"/>
        </w:rPr>
        <w:t>o</w:t>
      </w:r>
      <w:r w:rsidRPr="006A39D5">
        <w:rPr>
          <w:rFonts w:ascii="Verdana" w:hAnsi="Verdana"/>
          <w:color w:val="000000"/>
          <w:spacing w:val="6"/>
          <w:sz w:val="20"/>
          <w:lang w:val="es-AR"/>
        </w:rPr>
        <w:t xml:space="preserve"> </w:t>
      </w:r>
      <w:r w:rsidRPr="006A39D5">
        <w:rPr>
          <w:rFonts w:ascii="Verdana" w:hAnsi="Verdana"/>
          <w:color w:val="000000"/>
          <w:sz w:val="20"/>
          <w:lang w:val="es-AR"/>
        </w:rPr>
        <w:t>que</w:t>
      </w:r>
      <w:r w:rsidRPr="006A39D5">
        <w:rPr>
          <w:rFonts w:ascii="Verdana" w:hAnsi="Verdana"/>
          <w:color w:val="000000"/>
          <w:spacing w:val="7"/>
          <w:sz w:val="20"/>
          <w:lang w:val="es-AR"/>
        </w:rPr>
        <w:t xml:space="preserve"> </w:t>
      </w:r>
      <w:r w:rsidRPr="006A39D5">
        <w:rPr>
          <w:rFonts w:ascii="Verdana" w:hAnsi="Verdana"/>
          <w:color w:val="000000"/>
          <w:sz w:val="20"/>
          <w:lang w:val="es-AR"/>
        </w:rPr>
        <w:t>fuera</w:t>
      </w:r>
      <w:r w:rsidRPr="006A39D5">
        <w:rPr>
          <w:rFonts w:ascii="Verdana" w:hAnsi="Verdana"/>
          <w:color w:val="000000"/>
          <w:spacing w:val="6"/>
          <w:sz w:val="20"/>
          <w:lang w:val="es-AR"/>
        </w:rPr>
        <w:t xml:space="preserve"> </w:t>
      </w:r>
      <w:r w:rsidRPr="006A39D5">
        <w:rPr>
          <w:rFonts w:ascii="Verdana" w:hAnsi="Verdana"/>
          <w:color w:val="000000"/>
          <w:sz w:val="20"/>
          <w:lang w:val="es-AR"/>
        </w:rPr>
        <w:t>otro</w:t>
      </w:r>
      <w:r w:rsidRPr="006A39D5">
        <w:rPr>
          <w:rFonts w:ascii="Verdana" w:hAnsi="Verdana"/>
          <w:color w:val="000000"/>
          <w:spacing w:val="7"/>
          <w:sz w:val="20"/>
          <w:lang w:val="es-AR"/>
        </w:rPr>
        <w:t xml:space="preserve"> </w:t>
      </w:r>
      <w:r w:rsidRPr="006A39D5">
        <w:rPr>
          <w:rFonts w:ascii="Verdana" w:hAnsi="Verdana"/>
          <w:color w:val="000000"/>
          <w:sz w:val="20"/>
          <w:lang w:val="es-AR"/>
        </w:rPr>
        <w:t>el</w:t>
      </w:r>
      <w:r w:rsidRPr="006A39D5">
        <w:rPr>
          <w:rFonts w:ascii="Verdana" w:hAnsi="Verdana"/>
          <w:color w:val="000000"/>
          <w:spacing w:val="6"/>
          <w:sz w:val="20"/>
          <w:lang w:val="es-AR"/>
        </w:rPr>
        <w:t xml:space="preserve"> </w:t>
      </w:r>
      <w:r w:rsidRPr="006A39D5">
        <w:rPr>
          <w:rFonts w:ascii="Verdana" w:hAnsi="Verdana"/>
          <w:color w:val="000000"/>
          <w:sz w:val="20"/>
          <w:lang w:val="es-AR"/>
        </w:rPr>
        <w:t>que</w:t>
      </w:r>
      <w:r w:rsidRPr="006A39D5">
        <w:rPr>
          <w:rFonts w:ascii="Verdana" w:hAnsi="Verdana"/>
          <w:color w:val="000000"/>
          <w:spacing w:val="6"/>
          <w:sz w:val="20"/>
          <w:lang w:val="es-AR"/>
        </w:rPr>
        <w:t xml:space="preserve"> </w:t>
      </w:r>
      <w:r w:rsidRPr="006A39D5">
        <w:rPr>
          <w:rFonts w:ascii="Verdana" w:hAnsi="Verdana"/>
          <w:color w:val="000000"/>
          <w:sz w:val="20"/>
          <w:lang w:val="es-AR"/>
        </w:rPr>
        <w:t>vio</w:t>
      </w:r>
      <w:r w:rsidRPr="006A39D5">
        <w:rPr>
          <w:rFonts w:ascii="Verdana" w:hAnsi="Verdana"/>
          <w:color w:val="000000"/>
          <w:spacing w:val="7"/>
          <w:sz w:val="20"/>
          <w:lang w:val="es-AR"/>
        </w:rPr>
        <w:t xml:space="preserve"> </w:t>
      </w:r>
      <w:r w:rsidRPr="006A39D5">
        <w:rPr>
          <w:rFonts w:ascii="Verdana" w:hAnsi="Verdana"/>
          <w:color w:val="000000"/>
          <w:sz w:val="20"/>
          <w:lang w:val="es-AR"/>
        </w:rPr>
        <w:t>matar</w:t>
      </w:r>
      <w:r w:rsidRPr="006A39D5">
        <w:rPr>
          <w:rFonts w:ascii="Verdana" w:hAnsi="Verdana"/>
          <w:color w:val="000000"/>
          <w:spacing w:val="7"/>
          <w:sz w:val="20"/>
          <w:lang w:val="es-AR"/>
        </w:rPr>
        <w:t xml:space="preserve"> </w:t>
      </w:r>
      <w:r w:rsidRPr="006A39D5">
        <w:rPr>
          <w:rFonts w:ascii="Verdana" w:hAnsi="Verdana"/>
          <w:color w:val="000000"/>
          <w:sz w:val="20"/>
          <w:lang w:val="es-AR"/>
        </w:rPr>
        <w:t>a</w:t>
      </w:r>
      <w:r w:rsidRPr="006A39D5">
        <w:rPr>
          <w:rFonts w:ascii="Verdana" w:hAnsi="Verdana"/>
          <w:color w:val="000000"/>
          <w:spacing w:val="8"/>
          <w:sz w:val="20"/>
          <w:lang w:val="es-AR"/>
        </w:rPr>
        <w:t xml:space="preserve"> </w:t>
      </w:r>
      <w:r w:rsidRPr="006A39D5">
        <w:rPr>
          <w:rFonts w:ascii="Verdana" w:hAnsi="Verdana"/>
          <w:color w:val="000000"/>
          <w:spacing w:val="-2"/>
          <w:sz w:val="20"/>
          <w:lang w:val="es-AR"/>
        </w:rPr>
        <w:t>Moreira.</w:t>
      </w:r>
    </w:p>
    <w:sectPr w:rsidR="008551E0" w:rsidRPr="006A39D5" w:rsidSect="006A39D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F55D" w14:textId="77777777" w:rsidR="00EC45A6" w:rsidRDefault="00EC45A6" w:rsidP="006A39D5">
      <w:pPr>
        <w:spacing w:after="0" w:line="240" w:lineRule="auto"/>
      </w:pPr>
      <w:r>
        <w:separator/>
      </w:r>
    </w:p>
  </w:endnote>
  <w:endnote w:type="continuationSeparator" w:id="0">
    <w:p w14:paraId="70B30EA5" w14:textId="77777777" w:rsidR="00EC45A6" w:rsidRDefault="00EC45A6" w:rsidP="006A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84DB" w14:textId="77777777" w:rsidR="006A39D5" w:rsidRDefault="006A39D5" w:rsidP="00CD27E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08B2C37" w14:textId="77777777" w:rsidR="006A39D5" w:rsidRDefault="006A39D5" w:rsidP="006A39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3842" w14:textId="585474C8" w:rsidR="006A39D5" w:rsidRPr="006A39D5" w:rsidRDefault="006A39D5" w:rsidP="006A39D5">
    <w:pPr>
      <w:pStyle w:val="Footer"/>
      <w:ind w:right="360"/>
      <w:rPr>
        <w:rFonts w:ascii="Arial" w:hAnsi="Arial" w:cs="Arial"/>
        <w:color w:val="999999"/>
        <w:sz w:val="20"/>
        <w:lang w:val="ru-RU"/>
      </w:rPr>
    </w:pPr>
    <w:r w:rsidRPr="006A39D5">
      <w:rPr>
        <w:rStyle w:val="PageNumber"/>
        <w:rFonts w:ascii="Arial" w:hAnsi="Arial" w:cs="Arial"/>
        <w:color w:val="999999"/>
        <w:sz w:val="20"/>
        <w:lang w:val="ru-RU"/>
      </w:rPr>
      <w:t xml:space="preserve">Библиотека «Артефакт» — </w:t>
    </w:r>
    <w:r w:rsidRPr="006A39D5">
      <w:rPr>
        <w:rStyle w:val="PageNumber"/>
        <w:rFonts w:ascii="Arial" w:hAnsi="Arial" w:cs="Arial"/>
        <w:color w:val="999999"/>
        <w:sz w:val="20"/>
      </w:rPr>
      <w:t>http</w:t>
    </w:r>
    <w:r w:rsidRPr="006A39D5">
      <w:rPr>
        <w:rStyle w:val="PageNumber"/>
        <w:rFonts w:ascii="Arial" w:hAnsi="Arial" w:cs="Arial"/>
        <w:color w:val="999999"/>
        <w:sz w:val="20"/>
        <w:lang w:val="ru-RU"/>
      </w:rPr>
      <w:t>://</w:t>
    </w:r>
    <w:r w:rsidRPr="006A39D5">
      <w:rPr>
        <w:rStyle w:val="PageNumber"/>
        <w:rFonts w:ascii="Arial" w:hAnsi="Arial" w:cs="Arial"/>
        <w:color w:val="999999"/>
        <w:sz w:val="20"/>
      </w:rPr>
      <w:t>artefact</w:t>
    </w:r>
    <w:r w:rsidRPr="006A39D5">
      <w:rPr>
        <w:rStyle w:val="PageNumber"/>
        <w:rFonts w:ascii="Arial" w:hAnsi="Arial" w:cs="Arial"/>
        <w:color w:val="999999"/>
        <w:sz w:val="20"/>
        <w:lang w:val="ru-RU"/>
      </w:rPr>
      <w:t>.</w:t>
    </w:r>
    <w:r w:rsidRPr="006A39D5">
      <w:rPr>
        <w:rStyle w:val="PageNumber"/>
        <w:rFonts w:ascii="Arial" w:hAnsi="Arial" w:cs="Arial"/>
        <w:color w:val="999999"/>
        <w:sz w:val="20"/>
      </w:rPr>
      <w:t>lib</w:t>
    </w:r>
    <w:r w:rsidRPr="006A39D5">
      <w:rPr>
        <w:rStyle w:val="PageNumber"/>
        <w:rFonts w:ascii="Arial" w:hAnsi="Arial" w:cs="Arial"/>
        <w:color w:val="999999"/>
        <w:sz w:val="20"/>
        <w:lang w:val="ru-RU"/>
      </w:rPr>
      <w:t>.</w:t>
    </w:r>
    <w:r w:rsidRPr="006A39D5">
      <w:rPr>
        <w:rStyle w:val="PageNumber"/>
        <w:rFonts w:ascii="Arial" w:hAnsi="Arial" w:cs="Arial"/>
        <w:color w:val="999999"/>
        <w:sz w:val="20"/>
      </w:rPr>
      <w:t>ru</w:t>
    </w:r>
    <w:r w:rsidRPr="006A39D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718C" w14:textId="77777777" w:rsidR="006A39D5" w:rsidRDefault="006A3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83C70" w14:textId="77777777" w:rsidR="00EC45A6" w:rsidRDefault="00EC45A6" w:rsidP="006A39D5">
      <w:pPr>
        <w:spacing w:after="0" w:line="240" w:lineRule="auto"/>
      </w:pPr>
      <w:r>
        <w:separator/>
      </w:r>
    </w:p>
  </w:footnote>
  <w:footnote w:type="continuationSeparator" w:id="0">
    <w:p w14:paraId="35755CE5" w14:textId="77777777" w:rsidR="00EC45A6" w:rsidRDefault="00EC45A6" w:rsidP="006A3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199E4" w14:textId="77777777" w:rsidR="006A39D5" w:rsidRDefault="006A39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8B5ED" w14:textId="65EABF4A" w:rsidR="006A39D5" w:rsidRPr="006A39D5" w:rsidRDefault="006A39D5" w:rsidP="006A39D5">
    <w:pPr>
      <w:pStyle w:val="Header"/>
      <w:rPr>
        <w:rFonts w:ascii="Arial" w:hAnsi="Arial" w:cs="Arial"/>
        <w:color w:val="999999"/>
        <w:sz w:val="20"/>
        <w:lang w:val="ru-RU"/>
      </w:rPr>
    </w:pPr>
    <w:r w:rsidRPr="006A39D5">
      <w:rPr>
        <w:rFonts w:ascii="Arial" w:hAnsi="Arial" w:cs="Arial"/>
        <w:color w:val="999999"/>
        <w:sz w:val="20"/>
        <w:lang w:val="ru-RU"/>
      </w:rPr>
      <w:t xml:space="preserve">Библиотека «Артефакт» — </w:t>
    </w:r>
    <w:r w:rsidRPr="006A39D5">
      <w:rPr>
        <w:rFonts w:ascii="Arial" w:hAnsi="Arial" w:cs="Arial"/>
        <w:color w:val="999999"/>
        <w:sz w:val="20"/>
      </w:rPr>
      <w:t>http</w:t>
    </w:r>
    <w:r w:rsidRPr="006A39D5">
      <w:rPr>
        <w:rFonts w:ascii="Arial" w:hAnsi="Arial" w:cs="Arial"/>
        <w:color w:val="999999"/>
        <w:sz w:val="20"/>
        <w:lang w:val="ru-RU"/>
      </w:rPr>
      <w:t>://</w:t>
    </w:r>
    <w:r w:rsidRPr="006A39D5">
      <w:rPr>
        <w:rFonts w:ascii="Arial" w:hAnsi="Arial" w:cs="Arial"/>
        <w:color w:val="999999"/>
        <w:sz w:val="20"/>
      </w:rPr>
      <w:t>artefact</w:t>
    </w:r>
    <w:r w:rsidRPr="006A39D5">
      <w:rPr>
        <w:rFonts w:ascii="Arial" w:hAnsi="Arial" w:cs="Arial"/>
        <w:color w:val="999999"/>
        <w:sz w:val="20"/>
        <w:lang w:val="ru-RU"/>
      </w:rPr>
      <w:t>.</w:t>
    </w:r>
    <w:r w:rsidRPr="006A39D5">
      <w:rPr>
        <w:rFonts w:ascii="Arial" w:hAnsi="Arial" w:cs="Arial"/>
        <w:color w:val="999999"/>
        <w:sz w:val="20"/>
      </w:rPr>
      <w:t>lib</w:t>
    </w:r>
    <w:r w:rsidRPr="006A39D5">
      <w:rPr>
        <w:rFonts w:ascii="Arial" w:hAnsi="Arial" w:cs="Arial"/>
        <w:color w:val="999999"/>
        <w:sz w:val="20"/>
        <w:lang w:val="ru-RU"/>
      </w:rPr>
      <w:t>.</w:t>
    </w:r>
    <w:r w:rsidRPr="006A39D5">
      <w:rPr>
        <w:rFonts w:ascii="Arial" w:hAnsi="Arial" w:cs="Arial"/>
        <w:color w:val="999999"/>
        <w:sz w:val="20"/>
      </w:rPr>
      <w:t>ru</w:t>
    </w:r>
    <w:r w:rsidRPr="006A39D5">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856F" w14:textId="77777777" w:rsidR="006A39D5" w:rsidRDefault="006A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653C2"/>
    <w:rsid w:val="0029639D"/>
    <w:rsid w:val="002B2EC7"/>
    <w:rsid w:val="00326F90"/>
    <w:rsid w:val="006A39D5"/>
    <w:rsid w:val="008551E0"/>
    <w:rsid w:val="00AA1D8D"/>
    <w:rsid w:val="00B47730"/>
    <w:rsid w:val="00CB0664"/>
    <w:rsid w:val="00EC45A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EE8A5F"/>
  <w14:defaultImageDpi w14:val="300"/>
  <w15:docId w15:val="{C05E1626-63FB-4020-BEDD-61F2482BF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1"/>
    <w:unhideWhenUsed/>
    <w:qFormat/>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6A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599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1755</Words>
  <Characters>7461</Characters>
  <Application>Microsoft Office Word</Application>
  <DocSecurity>0</DocSecurity>
  <Lines>124</Lines>
  <Paragraphs>46</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9170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noche de los dones</dc:title>
  <dc:subject/>
  <dc:creator>Jorge Luis Borges</dc:creator>
  <cp:keywords/>
  <dc:description/>
  <cp:lastModifiedBy>Andrey Piskunov</cp:lastModifiedBy>
  <cp:revision>6</cp:revision>
  <dcterms:created xsi:type="dcterms:W3CDTF">2013-12-23T23:15:00Z</dcterms:created>
  <dcterms:modified xsi:type="dcterms:W3CDTF">2026-05-19T03:39:00Z</dcterms:modified>
  <cp:category/>
</cp:coreProperties>
</file>